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7CF23" w14:textId="77777777" w:rsidR="002D35C6" w:rsidRPr="00E247FB" w:rsidRDefault="00497F1F">
      <w:pPr>
        <w:spacing w:after="0" w:line="240" w:lineRule="auto"/>
        <w:jc w:val="center"/>
      </w:pPr>
      <w:r w:rsidRPr="00E247FB">
        <w:rPr>
          <w:b/>
          <w:sz w:val="36"/>
        </w:rPr>
        <w:t>Eigenerklärung zur Eignung</w:t>
      </w:r>
    </w:p>
    <w:p w14:paraId="58E1E9CB" w14:textId="77777777" w:rsidR="002D35C6" w:rsidRPr="00E247FB" w:rsidRDefault="002D35C6"/>
    <w:p w14:paraId="6DD30482" w14:textId="77777777" w:rsidR="002D35C6" w:rsidRPr="00E247FB" w:rsidRDefault="00497F1F">
      <w:pPr>
        <w:pStyle w:val="berschrift1"/>
      </w:pPr>
      <w:r w:rsidRPr="00E247FB">
        <w:rPr>
          <w:rFonts w:ascii="Arial" w:eastAsia="Arial" w:hAnsi="Arial"/>
        </w:rPr>
        <w:t>1. Angaben zum Unternehmen und zur Rolle im Verfahren</w:t>
      </w:r>
    </w:p>
    <w:tbl>
      <w:tblPr>
        <w:tblStyle w:val="Tabellenraster"/>
        <w:tblW w:w="0" w:type="auto"/>
        <w:jc w:val="center"/>
        <w:tblLook w:val="04A0" w:firstRow="1" w:lastRow="0" w:firstColumn="1" w:lastColumn="0" w:noHBand="0" w:noVBand="1"/>
      </w:tblPr>
      <w:tblGrid>
        <w:gridCol w:w="2948"/>
        <w:gridCol w:w="6350"/>
      </w:tblGrid>
      <w:tr w:rsidR="002D35C6" w:rsidRPr="00E247FB" w14:paraId="195766B1" w14:textId="77777777">
        <w:trPr>
          <w:jc w:val="center"/>
        </w:trPr>
        <w:tc>
          <w:tcPr>
            <w:tcW w:w="2948" w:type="dxa"/>
            <w:shd w:val="clear" w:color="auto" w:fill="F7F7F7"/>
          </w:tcPr>
          <w:p w14:paraId="5360E16B" w14:textId="77777777" w:rsidR="002D35C6" w:rsidRPr="00E247FB" w:rsidRDefault="00497F1F">
            <w:r w:rsidRPr="00E247FB">
              <w:rPr>
                <w:sz w:val="19"/>
              </w:rPr>
              <w:t>Name des Unternehmens</w:t>
            </w:r>
          </w:p>
        </w:tc>
        <w:tc>
          <w:tcPr>
            <w:tcW w:w="6350" w:type="dxa"/>
          </w:tcPr>
          <w:p w14:paraId="46B498D1" w14:textId="12CAA284" w:rsidR="002D35C6" w:rsidRPr="00E247FB" w:rsidRDefault="002D35C6"/>
        </w:tc>
      </w:tr>
      <w:tr w:rsidR="002D35C6" w:rsidRPr="00E247FB" w14:paraId="05FF8657" w14:textId="77777777">
        <w:trPr>
          <w:jc w:val="center"/>
        </w:trPr>
        <w:tc>
          <w:tcPr>
            <w:tcW w:w="2948" w:type="dxa"/>
            <w:shd w:val="clear" w:color="auto" w:fill="F7F7F7"/>
          </w:tcPr>
          <w:p w14:paraId="490B42D5" w14:textId="77777777" w:rsidR="002D35C6" w:rsidRPr="00E247FB" w:rsidRDefault="00497F1F">
            <w:r w:rsidRPr="00E247FB">
              <w:rPr>
                <w:sz w:val="19"/>
              </w:rPr>
              <w:t>Anschrift</w:t>
            </w:r>
          </w:p>
        </w:tc>
        <w:tc>
          <w:tcPr>
            <w:tcW w:w="6350" w:type="dxa"/>
          </w:tcPr>
          <w:p w14:paraId="500FB780" w14:textId="5CD436DD" w:rsidR="002D35C6" w:rsidRPr="00E247FB" w:rsidRDefault="002D35C6"/>
        </w:tc>
      </w:tr>
      <w:tr w:rsidR="002D35C6" w:rsidRPr="00E247FB" w14:paraId="6B684C68" w14:textId="77777777">
        <w:trPr>
          <w:jc w:val="center"/>
        </w:trPr>
        <w:tc>
          <w:tcPr>
            <w:tcW w:w="2948" w:type="dxa"/>
            <w:shd w:val="clear" w:color="auto" w:fill="F7F7F7"/>
          </w:tcPr>
          <w:p w14:paraId="36D16D1B" w14:textId="77777777" w:rsidR="002D35C6" w:rsidRPr="00E247FB" w:rsidRDefault="00497F1F">
            <w:r w:rsidRPr="00E247FB">
              <w:rPr>
                <w:sz w:val="19"/>
              </w:rPr>
              <w:t>Ansprechpartner/in</w:t>
            </w:r>
          </w:p>
        </w:tc>
        <w:tc>
          <w:tcPr>
            <w:tcW w:w="6350" w:type="dxa"/>
          </w:tcPr>
          <w:p w14:paraId="1B5372D0" w14:textId="5449A81B" w:rsidR="002D35C6" w:rsidRPr="00E247FB" w:rsidRDefault="002D35C6"/>
        </w:tc>
      </w:tr>
      <w:tr w:rsidR="002D35C6" w:rsidRPr="00E247FB" w14:paraId="27F171CB" w14:textId="77777777">
        <w:trPr>
          <w:jc w:val="center"/>
        </w:trPr>
        <w:tc>
          <w:tcPr>
            <w:tcW w:w="2948" w:type="dxa"/>
            <w:shd w:val="clear" w:color="auto" w:fill="F7F7F7"/>
          </w:tcPr>
          <w:p w14:paraId="1B48307D" w14:textId="77777777" w:rsidR="002D35C6" w:rsidRPr="00E247FB" w:rsidRDefault="00497F1F">
            <w:r w:rsidRPr="00E247FB">
              <w:rPr>
                <w:sz w:val="19"/>
              </w:rPr>
              <w:t>Telefon / E-Mail</w:t>
            </w:r>
          </w:p>
        </w:tc>
        <w:tc>
          <w:tcPr>
            <w:tcW w:w="6350" w:type="dxa"/>
          </w:tcPr>
          <w:p w14:paraId="3B78E4E1" w14:textId="28C2FC43" w:rsidR="002D35C6" w:rsidRPr="00E247FB" w:rsidRDefault="002D35C6"/>
        </w:tc>
      </w:tr>
    </w:tbl>
    <w:p w14:paraId="74A73B5B" w14:textId="77777777" w:rsidR="002D35C6" w:rsidRPr="00E247FB" w:rsidRDefault="002D35C6"/>
    <w:p w14:paraId="4E9CFE41" w14:textId="77777777" w:rsidR="002D35C6" w:rsidRPr="00E247FB" w:rsidRDefault="00497F1F">
      <w:pPr>
        <w:pStyle w:val="berschrift2"/>
      </w:pPr>
      <w:r w:rsidRPr="00E247FB">
        <w:rPr>
          <w:rFonts w:ascii="Arial" w:eastAsia="Arial" w:hAnsi="Arial"/>
        </w:rPr>
        <w:t>Rolle im Verfahren</w:t>
      </w:r>
    </w:p>
    <w:tbl>
      <w:tblPr>
        <w:tblStyle w:val="Tabellenraster"/>
        <w:tblW w:w="0" w:type="auto"/>
        <w:jc w:val="center"/>
        <w:tblLook w:val="04A0" w:firstRow="1" w:lastRow="0" w:firstColumn="1" w:lastColumn="0" w:noHBand="0" w:noVBand="1"/>
      </w:tblPr>
      <w:tblGrid>
        <w:gridCol w:w="3362"/>
        <w:gridCol w:w="3362"/>
        <w:gridCol w:w="3362"/>
      </w:tblGrid>
      <w:tr w:rsidR="002D35C6" w:rsidRPr="00E247FB" w14:paraId="490E4CB1" w14:textId="77777777">
        <w:trPr>
          <w:cantSplit/>
          <w:jc w:val="center"/>
        </w:trPr>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77D2E88A" w14:textId="77777777" w:rsidR="002D35C6" w:rsidRPr="00E247FB" w:rsidRDefault="00497F1F">
            <w:r w:rsidRPr="00E247FB">
              <w:rPr>
                <w:sz w:val="19"/>
              </w:rPr>
              <w:t>☐</w:t>
            </w:r>
            <w:r w:rsidRPr="00E247FB">
              <w:rPr>
                <w:sz w:val="19"/>
              </w:rPr>
              <w:t xml:space="preserve"> Bewerber/in</w:t>
            </w:r>
          </w:p>
        </w:tc>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712FE9AB" w14:textId="77777777" w:rsidR="002D35C6" w:rsidRPr="00E247FB" w:rsidRDefault="00497F1F">
            <w:r w:rsidRPr="00E247FB">
              <w:rPr>
                <w:sz w:val="19"/>
              </w:rPr>
              <w:t>☐</w:t>
            </w:r>
            <w:r w:rsidRPr="00E247FB">
              <w:rPr>
                <w:sz w:val="19"/>
              </w:rPr>
              <w:t xml:space="preserve"> Bieter/in</w:t>
            </w:r>
          </w:p>
        </w:tc>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562448EB" w14:textId="77777777" w:rsidR="002D35C6" w:rsidRPr="00E247FB" w:rsidRDefault="00497F1F">
            <w:r w:rsidRPr="00E247FB">
              <w:rPr>
                <w:sz w:val="19"/>
              </w:rPr>
              <w:t>☐</w:t>
            </w:r>
            <w:r w:rsidRPr="00E247FB">
              <w:rPr>
                <w:sz w:val="19"/>
              </w:rPr>
              <w:t xml:space="preserve"> Mitglied einer Bewerber-/Bietergemeinschaft</w:t>
            </w:r>
          </w:p>
        </w:tc>
      </w:tr>
      <w:tr w:rsidR="002D35C6" w:rsidRPr="00E247FB" w14:paraId="0B1079BA" w14:textId="77777777">
        <w:trPr>
          <w:cantSplit/>
          <w:jc w:val="center"/>
        </w:trPr>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44A0FCAA" w14:textId="77777777" w:rsidR="002D35C6" w:rsidRPr="00E247FB" w:rsidRDefault="00497F1F">
            <w:r w:rsidRPr="00E247FB">
              <w:rPr>
                <w:sz w:val="19"/>
              </w:rPr>
              <w:t>☐</w:t>
            </w:r>
            <w:r w:rsidRPr="00E247FB">
              <w:rPr>
                <w:sz w:val="19"/>
              </w:rPr>
              <w:t xml:space="preserve"> Nachunternehmer/in</w:t>
            </w:r>
          </w:p>
        </w:tc>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6F09E1D8" w14:textId="77777777" w:rsidR="002D35C6" w:rsidRPr="00E247FB" w:rsidRDefault="00497F1F">
            <w:r w:rsidRPr="00E247FB">
              <w:rPr>
                <w:sz w:val="19"/>
              </w:rPr>
              <w:t>☐</w:t>
            </w:r>
            <w:r w:rsidRPr="00E247FB">
              <w:rPr>
                <w:sz w:val="19"/>
              </w:rPr>
              <w:t xml:space="preserve"> Eignungsverleiher/in</w:t>
            </w:r>
          </w:p>
        </w:tc>
        <w:tc>
          <w:tcPr>
            <w:tcW w:w="3362" w:type="dxa"/>
            <w:tcBorders>
              <w:top w:val="single" w:sz="6" w:space="0" w:color="BFBFBF"/>
              <w:left w:val="single" w:sz="6" w:space="0" w:color="BFBFBF"/>
              <w:bottom w:val="single" w:sz="6" w:space="0" w:color="BFBFBF"/>
              <w:right w:val="single" w:sz="6" w:space="0" w:color="BFBFBF"/>
            </w:tcBorders>
            <w:shd w:val="clear" w:color="auto" w:fill="F7F7F7"/>
          </w:tcPr>
          <w:p w14:paraId="6929FE5F" w14:textId="0FD9DA05" w:rsidR="002D35C6" w:rsidRPr="00E247FB" w:rsidRDefault="00497F1F">
            <w:r w:rsidRPr="00E247FB">
              <w:rPr>
                <w:sz w:val="19"/>
              </w:rPr>
              <w:t>☐</w:t>
            </w:r>
            <w:r w:rsidRPr="00E247FB">
              <w:rPr>
                <w:sz w:val="19"/>
              </w:rPr>
              <w:t xml:space="preserve"> anderes Unternehmen: ____________________</w:t>
            </w:r>
          </w:p>
        </w:tc>
      </w:tr>
    </w:tbl>
    <w:p w14:paraId="121A87AD" w14:textId="77777777" w:rsidR="002D35C6" w:rsidRPr="00E247FB" w:rsidRDefault="002D35C6"/>
    <w:p w14:paraId="1ED3A6AE" w14:textId="77777777" w:rsidR="002D35C6" w:rsidRPr="00E247FB" w:rsidRDefault="00497F1F">
      <w:pPr>
        <w:pStyle w:val="berschrift1"/>
      </w:pPr>
      <w:r w:rsidRPr="00E247FB">
        <w:rPr>
          <w:rFonts w:ascii="Arial" w:eastAsia="Arial" w:hAnsi="Arial"/>
        </w:rPr>
        <w:t>2. Präqualifikation</w:t>
      </w:r>
    </w:p>
    <w:p w14:paraId="38AE28D8" w14:textId="77777777" w:rsidR="002D35C6" w:rsidRDefault="00497F1F">
      <w:pPr>
        <w:spacing w:line="240" w:lineRule="auto"/>
      </w:pPr>
      <w:r w:rsidRPr="00E247FB">
        <w:t>Bitte nur ausfüllen, wenn das Unternehmen präqualifiziert ist.</w:t>
      </w:r>
    </w:p>
    <w:p w14:paraId="6E7050FA" w14:textId="77777777" w:rsidR="006F67CC" w:rsidRPr="00E247FB" w:rsidRDefault="006F67CC">
      <w:pPr>
        <w:spacing w:line="240" w:lineRule="auto"/>
      </w:pPr>
    </w:p>
    <w:tbl>
      <w:tblPr>
        <w:tblStyle w:val="Tabellenraster"/>
        <w:tblW w:w="0" w:type="auto"/>
        <w:jc w:val="center"/>
        <w:tblLook w:val="04A0" w:firstRow="1" w:lastRow="0" w:firstColumn="1" w:lastColumn="0" w:noHBand="0" w:noVBand="1"/>
      </w:tblPr>
      <w:tblGrid>
        <w:gridCol w:w="2948"/>
        <w:gridCol w:w="6350"/>
      </w:tblGrid>
      <w:tr w:rsidR="002D35C6" w:rsidRPr="00E247FB" w14:paraId="35FD6995" w14:textId="77777777">
        <w:trPr>
          <w:jc w:val="center"/>
        </w:trPr>
        <w:tc>
          <w:tcPr>
            <w:tcW w:w="2948" w:type="dxa"/>
            <w:shd w:val="clear" w:color="auto" w:fill="F7F7F7"/>
          </w:tcPr>
          <w:p w14:paraId="0C61B2D3" w14:textId="77777777" w:rsidR="002D35C6" w:rsidRPr="00E247FB" w:rsidRDefault="00497F1F">
            <w:r w:rsidRPr="00E247FB">
              <w:rPr>
                <w:sz w:val="19"/>
              </w:rPr>
              <w:t>Eintragung im Präqualifikationsverzeichnis</w:t>
            </w:r>
          </w:p>
        </w:tc>
        <w:tc>
          <w:tcPr>
            <w:tcW w:w="6350" w:type="dxa"/>
          </w:tcPr>
          <w:p w14:paraId="1B15FFA7" w14:textId="77777777" w:rsidR="002D35C6" w:rsidRPr="00E247FB" w:rsidRDefault="00497F1F">
            <w:r w:rsidRPr="00E247FB">
              <w:rPr>
                <w:sz w:val="19"/>
              </w:rPr>
              <w:t>☐</w:t>
            </w:r>
            <w:r w:rsidRPr="00E247FB">
              <w:rPr>
                <w:sz w:val="19"/>
              </w:rPr>
              <w:t xml:space="preserve"> ja    ☐ nein</w:t>
            </w:r>
          </w:p>
        </w:tc>
      </w:tr>
      <w:tr w:rsidR="002D35C6" w:rsidRPr="00E247FB" w14:paraId="79DFF6FB" w14:textId="77777777">
        <w:trPr>
          <w:jc w:val="center"/>
        </w:trPr>
        <w:tc>
          <w:tcPr>
            <w:tcW w:w="2948" w:type="dxa"/>
            <w:shd w:val="clear" w:color="auto" w:fill="F7F7F7"/>
          </w:tcPr>
          <w:p w14:paraId="55C850A5" w14:textId="77777777" w:rsidR="002D35C6" w:rsidRPr="00E247FB" w:rsidRDefault="00497F1F">
            <w:r w:rsidRPr="00E247FB">
              <w:rPr>
                <w:sz w:val="19"/>
              </w:rPr>
              <w:t>Name laut PQ-Verzeichnis</w:t>
            </w:r>
          </w:p>
        </w:tc>
        <w:tc>
          <w:tcPr>
            <w:tcW w:w="6350" w:type="dxa"/>
          </w:tcPr>
          <w:p w14:paraId="00CAA9C7" w14:textId="2C6EE12A" w:rsidR="002D35C6" w:rsidRPr="00E247FB" w:rsidRDefault="002D35C6"/>
        </w:tc>
      </w:tr>
      <w:tr w:rsidR="002D35C6" w:rsidRPr="00E247FB" w14:paraId="7EAA5673" w14:textId="77777777">
        <w:trPr>
          <w:jc w:val="center"/>
        </w:trPr>
        <w:tc>
          <w:tcPr>
            <w:tcW w:w="2948" w:type="dxa"/>
            <w:shd w:val="clear" w:color="auto" w:fill="F7F7F7"/>
          </w:tcPr>
          <w:p w14:paraId="2012E429" w14:textId="77777777" w:rsidR="002D35C6" w:rsidRPr="00E247FB" w:rsidRDefault="00497F1F">
            <w:r w:rsidRPr="00E247FB">
              <w:rPr>
                <w:sz w:val="19"/>
              </w:rPr>
              <w:t>PQ-Nummer</w:t>
            </w:r>
          </w:p>
        </w:tc>
        <w:tc>
          <w:tcPr>
            <w:tcW w:w="6350" w:type="dxa"/>
          </w:tcPr>
          <w:p w14:paraId="0FC7CA58" w14:textId="34C0E638" w:rsidR="002D35C6" w:rsidRPr="00E247FB" w:rsidRDefault="002D35C6"/>
        </w:tc>
      </w:tr>
    </w:tbl>
    <w:p w14:paraId="67C37ABA" w14:textId="77777777" w:rsidR="002D35C6" w:rsidRPr="00E247FB" w:rsidRDefault="002D35C6"/>
    <w:tbl>
      <w:tblPr>
        <w:tblW w:w="0" w:type="auto"/>
        <w:jc w:val="center"/>
        <w:tblLook w:val="04A0" w:firstRow="1" w:lastRow="0" w:firstColumn="1" w:lastColumn="0" w:noHBand="0" w:noVBand="1"/>
      </w:tblPr>
      <w:tblGrid>
        <w:gridCol w:w="10086"/>
      </w:tblGrid>
      <w:tr w:rsidR="002D35C6" w:rsidRPr="00E247FB" w14:paraId="716D416B" w14:textId="77777777">
        <w:trPr>
          <w:jc w:val="center"/>
        </w:trPr>
        <w:tc>
          <w:tcPr>
            <w:tcW w:w="10086" w:type="dxa"/>
            <w:tcBorders>
              <w:top w:val="single" w:sz="8" w:space="0" w:color="7F9DB9"/>
              <w:left w:val="single" w:sz="8" w:space="0" w:color="7F9DB9"/>
              <w:bottom w:val="single" w:sz="8" w:space="0" w:color="7F9DB9"/>
              <w:right w:val="single" w:sz="8" w:space="0" w:color="7F9DB9"/>
            </w:tcBorders>
            <w:shd w:val="clear" w:color="auto" w:fill="F3F6FA"/>
          </w:tcPr>
          <w:p w14:paraId="514822A3" w14:textId="77777777" w:rsidR="002D35C6" w:rsidRPr="00E247FB" w:rsidRDefault="00497F1F">
            <w:pPr>
              <w:spacing w:after="60" w:line="240" w:lineRule="auto"/>
            </w:pPr>
            <w:r w:rsidRPr="00E247FB">
              <w:rPr>
                <w:b/>
                <w:sz w:val="21"/>
              </w:rPr>
              <w:t>Hinweis für präqualifizierte Unternehmen</w:t>
            </w:r>
          </w:p>
          <w:p w14:paraId="5765A4B9" w14:textId="77777777" w:rsidR="002D35C6" w:rsidRPr="00E247FB" w:rsidRDefault="00497F1F">
            <w:pPr>
              <w:spacing w:after="20" w:line="240" w:lineRule="auto"/>
            </w:pPr>
            <w:r w:rsidRPr="00E247FB">
              <w:rPr>
                <w:sz w:val="19"/>
              </w:rPr>
              <w:t>Eine Präqualifikation erleichtert den Eignungsnachweis. Sie ersetzt die Prüfung der konkreten Eignungsanforderungen dieses Vergabeverfahrens jedoch nicht automatisch. Präqualifizierte Unternehmen müssen selbst prüfen, ob die im Präqualifikationsverzeichnis hinterlegten Nachweise die in der Bekanntmachung geforderten Eignungsanforderungen vollständig abdecken. Fehlen erforderliche Angaben oder Nachweise, sind diese mit dem Angebot/Teilnahmeantrag oder auf Anforderung der Vergabestelle vorzulegen.</w:t>
            </w:r>
          </w:p>
        </w:tc>
      </w:tr>
    </w:tbl>
    <w:p w14:paraId="07739B83" w14:textId="77777777" w:rsidR="002D35C6" w:rsidRPr="00E247FB" w:rsidRDefault="002D35C6"/>
    <w:p w14:paraId="7921AAF5" w14:textId="77777777" w:rsidR="002D35C6" w:rsidRPr="00E247FB" w:rsidRDefault="00497F1F">
      <w:pPr>
        <w:pStyle w:val="berschrift1"/>
      </w:pPr>
      <w:r w:rsidRPr="00E247FB">
        <w:rPr>
          <w:rFonts w:ascii="Arial" w:eastAsia="Arial" w:hAnsi="Arial"/>
        </w:rPr>
        <w:t>3. Angaben zu vergleichbaren Leistungen / Referenzen</w:t>
      </w:r>
    </w:p>
    <w:p w14:paraId="7FEA33DA" w14:textId="63FFF58C" w:rsidR="00912C64" w:rsidRDefault="00497F1F" w:rsidP="00912C64">
      <w:pPr>
        <w:spacing w:after="120" w:line="240" w:lineRule="auto"/>
      </w:pPr>
      <w:r w:rsidRPr="00E247FB">
        <w:t xml:space="preserve">Bitte geben Sie </w:t>
      </w:r>
      <w:r w:rsidRPr="00E247FB">
        <w:t>drei vergleichbare Leistungen an, die innerhalb des in der Bekanntmachung genannten Zeitraums ausgeführt wurden. Maßgeblich sind die dort festgelegten Anforderungen.</w:t>
      </w:r>
      <w:r w:rsidR="00912C64">
        <w:t xml:space="preserve"> </w:t>
      </w:r>
      <w:r w:rsidR="00912C64">
        <w:t>Als vergleichbare Referenzen im Sinne dieser Vergabe gelten ausschließlich solche Projekte, die der ausgeschriebenen Leistung hinsichtlich</w:t>
      </w:r>
    </w:p>
    <w:p w14:paraId="56D425F5" w14:textId="77777777" w:rsidR="00912C64" w:rsidRDefault="00912C64" w:rsidP="00912C64">
      <w:pPr>
        <w:spacing w:after="120" w:line="240" w:lineRule="auto"/>
      </w:pPr>
      <w:r>
        <w:t xml:space="preserve">    des Gebäudetyps (Krankenhaus oder vergleichbare Gesundheitseinrichtung),</w:t>
      </w:r>
    </w:p>
    <w:p w14:paraId="23C11A46" w14:textId="77777777" w:rsidR="00912C64" w:rsidRDefault="00912C64" w:rsidP="00912C64">
      <w:pPr>
        <w:spacing w:after="120" w:line="240" w:lineRule="auto"/>
      </w:pPr>
      <w:r>
        <w:t xml:space="preserve">    der funktionalen und technischen Anforderungen,</w:t>
      </w:r>
    </w:p>
    <w:p w14:paraId="4219A2FB" w14:textId="77777777" w:rsidR="00912C64" w:rsidRDefault="00912C64" w:rsidP="00912C64">
      <w:pPr>
        <w:spacing w:after="120" w:line="240" w:lineRule="auto"/>
      </w:pPr>
      <w:r>
        <w:t xml:space="preserve">    des Leistungsumfangs sowie</w:t>
      </w:r>
    </w:p>
    <w:p w14:paraId="6C8E4FD2" w14:textId="77777777" w:rsidR="00912C64" w:rsidRDefault="00912C64" w:rsidP="00912C64">
      <w:pPr>
        <w:spacing w:after="120" w:line="240" w:lineRule="auto"/>
      </w:pPr>
      <w:r>
        <w:t xml:space="preserve">    der Größenordnung</w:t>
      </w:r>
    </w:p>
    <w:p w14:paraId="2A9926EC" w14:textId="77777777" w:rsidR="00912C64" w:rsidRDefault="00912C64" w:rsidP="00912C64">
      <w:pPr>
        <w:spacing w:after="120" w:line="240" w:lineRule="auto"/>
      </w:pPr>
    </w:p>
    <w:p w14:paraId="5076FA7C" w14:textId="77777777" w:rsidR="00912C64" w:rsidRDefault="00912C64" w:rsidP="00912C64">
      <w:pPr>
        <w:spacing w:after="120" w:line="240" w:lineRule="auto"/>
      </w:pPr>
      <w:r>
        <w:t>im Wesentlichen entsprechen.</w:t>
      </w:r>
    </w:p>
    <w:p w14:paraId="7F743D36" w14:textId="77777777" w:rsidR="00912C64" w:rsidRDefault="00912C64" w:rsidP="00912C64">
      <w:pPr>
        <w:spacing w:after="120" w:line="240" w:lineRule="auto"/>
      </w:pPr>
    </w:p>
    <w:p w14:paraId="295D3C7A" w14:textId="77777777" w:rsidR="00912C64" w:rsidRDefault="00912C64" w:rsidP="00912C64">
      <w:pPr>
        <w:spacing w:after="120" w:line="240" w:lineRule="auto"/>
      </w:pPr>
      <w:r>
        <w:t>Die vorgelegte Referenz muss eine vergleichbare Komplexität aufweisen. Dies gilt insbesondere mit Blick auf</w:t>
      </w:r>
    </w:p>
    <w:p w14:paraId="78E5D189" w14:textId="77777777" w:rsidR="00912C64" w:rsidRDefault="00912C64" w:rsidP="00912C64">
      <w:pPr>
        <w:spacing w:after="120" w:line="240" w:lineRule="auto"/>
      </w:pPr>
    </w:p>
    <w:p w14:paraId="23A45DF9" w14:textId="77777777" w:rsidR="00912C64" w:rsidRDefault="00912C64" w:rsidP="00912C64">
      <w:pPr>
        <w:spacing w:after="120" w:line="240" w:lineRule="auto"/>
      </w:pPr>
      <w:r>
        <w:lastRenderedPageBreak/>
        <w:t xml:space="preserve">    die medizinisch</w:t>
      </w:r>
      <w:r>
        <w:rPr>
          <w:rFonts w:ascii="Cambria Math" w:hAnsi="Cambria Math" w:cs="Cambria Math"/>
        </w:rPr>
        <w:t>‑</w:t>
      </w:r>
      <w:r>
        <w:t>technische Infrastruktur sowie</w:t>
      </w:r>
    </w:p>
    <w:p w14:paraId="73B5CDD4" w14:textId="6D7BEC2D" w:rsidR="00912C64" w:rsidRDefault="00912C64" w:rsidP="00912C64">
      <w:pPr>
        <w:spacing w:after="120" w:line="240" w:lineRule="auto"/>
      </w:pPr>
      <w:r>
        <w:t xml:space="preserve">    besondere Anforderungen, etwa an Hygiene, Infektionsschutz.</w:t>
      </w:r>
    </w:p>
    <w:p w14:paraId="265BF950" w14:textId="77777777" w:rsidR="002D35C6" w:rsidRPr="00E247FB" w:rsidRDefault="00497F1F">
      <w:pPr>
        <w:pStyle w:val="berschrift2"/>
      </w:pPr>
      <w:r w:rsidRPr="00E247FB">
        <w:rPr>
          <w:rFonts w:ascii="Arial" w:eastAsia="Arial" w:hAnsi="Arial"/>
        </w:rPr>
        <w:t>Referenz 1</w:t>
      </w:r>
    </w:p>
    <w:tbl>
      <w:tblPr>
        <w:tblStyle w:val="Tabellenraster"/>
        <w:tblW w:w="0" w:type="auto"/>
        <w:jc w:val="center"/>
        <w:tblLook w:val="04A0" w:firstRow="1" w:lastRow="0" w:firstColumn="1" w:lastColumn="0" w:noHBand="0" w:noVBand="1"/>
      </w:tblPr>
      <w:tblGrid>
        <w:gridCol w:w="3175"/>
        <w:gridCol w:w="6123"/>
      </w:tblGrid>
      <w:tr w:rsidR="002D35C6" w:rsidRPr="00E247FB" w14:paraId="15E4008B" w14:textId="77777777">
        <w:trPr>
          <w:cantSplit/>
          <w:tblHeader/>
          <w:jc w:val="center"/>
        </w:trPr>
        <w:tc>
          <w:tcPr>
            <w:tcW w:w="3175" w:type="dxa"/>
            <w:tcBorders>
              <w:top w:val="single" w:sz="6" w:space="0" w:color="BFBFBF"/>
              <w:left w:val="single" w:sz="6" w:space="0" w:color="BFBFBF"/>
              <w:bottom w:val="single" w:sz="6" w:space="0" w:color="BFBFBF"/>
              <w:right w:val="single" w:sz="6" w:space="0" w:color="BFBFBF"/>
            </w:tcBorders>
            <w:shd w:val="clear" w:color="auto" w:fill="EDEDED"/>
          </w:tcPr>
          <w:p w14:paraId="31784A54" w14:textId="77777777" w:rsidR="002D35C6" w:rsidRPr="00E247FB" w:rsidRDefault="00497F1F">
            <w:pPr>
              <w:spacing w:after="20" w:line="240" w:lineRule="auto"/>
            </w:pPr>
            <w:r w:rsidRPr="00E247FB">
              <w:rPr>
                <w:b/>
                <w:sz w:val="19"/>
              </w:rPr>
              <w:t>Angabe</w:t>
            </w:r>
          </w:p>
        </w:tc>
        <w:tc>
          <w:tcPr>
            <w:tcW w:w="6123" w:type="dxa"/>
            <w:tcBorders>
              <w:top w:val="single" w:sz="6" w:space="0" w:color="BFBFBF"/>
              <w:left w:val="single" w:sz="6" w:space="0" w:color="BFBFBF"/>
              <w:bottom w:val="single" w:sz="6" w:space="0" w:color="BFBFBF"/>
              <w:right w:val="single" w:sz="6" w:space="0" w:color="BFBFBF"/>
            </w:tcBorders>
            <w:shd w:val="clear" w:color="auto" w:fill="EDEDED"/>
          </w:tcPr>
          <w:p w14:paraId="6EC8514E" w14:textId="77777777" w:rsidR="002D35C6" w:rsidRPr="00E247FB" w:rsidRDefault="00497F1F">
            <w:pPr>
              <w:spacing w:after="20" w:line="240" w:lineRule="auto"/>
            </w:pPr>
            <w:r w:rsidRPr="00E247FB">
              <w:rPr>
                <w:b/>
                <w:sz w:val="19"/>
              </w:rPr>
              <w:t>Eintragung</w:t>
            </w:r>
          </w:p>
        </w:tc>
      </w:tr>
      <w:tr w:rsidR="002D35C6" w:rsidRPr="00E247FB" w14:paraId="4F1660D3"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6F59ADA" w14:textId="77777777" w:rsidR="002D35C6" w:rsidRPr="00E247FB" w:rsidRDefault="00497F1F">
            <w:pPr>
              <w:spacing w:after="20" w:line="240" w:lineRule="auto"/>
            </w:pPr>
            <w:r w:rsidRPr="00E247FB">
              <w:rPr>
                <w:sz w:val="19"/>
              </w:rPr>
              <w:t>Bezeichnung des Bauvorhabens</w:t>
            </w:r>
          </w:p>
        </w:tc>
        <w:tc>
          <w:tcPr>
            <w:tcW w:w="6123" w:type="dxa"/>
            <w:tcBorders>
              <w:top w:val="single" w:sz="6" w:space="0" w:color="BFBFBF"/>
              <w:left w:val="single" w:sz="6" w:space="0" w:color="BFBFBF"/>
              <w:bottom w:val="single" w:sz="6" w:space="0" w:color="BFBFBF"/>
              <w:right w:val="single" w:sz="6" w:space="0" w:color="BFBFBF"/>
            </w:tcBorders>
          </w:tcPr>
          <w:p w14:paraId="77428C89" w14:textId="77777777" w:rsidR="002D35C6" w:rsidRPr="00E247FB" w:rsidRDefault="002D35C6">
            <w:pPr>
              <w:spacing w:after="20" w:line="240" w:lineRule="auto"/>
            </w:pPr>
          </w:p>
        </w:tc>
      </w:tr>
      <w:tr w:rsidR="002D35C6" w:rsidRPr="00E247FB" w14:paraId="55B3F8D6"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288D5EA3" w14:textId="77777777" w:rsidR="002D35C6" w:rsidRPr="00E247FB" w:rsidRDefault="00497F1F">
            <w:pPr>
              <w:spacing w:after="20" w:line="240" w:lineRule="auto"/>
            </w:pPr>
            <w:r w:rsidRPr="00E247FB">
              <w:rPr>
                <w:sz w:val="19"/>
              </w:rPr>
              <w:t>Auftraggeber / Bauherr</w:t>
            </w:r>
          </w:p>
        </w:tc>
        <w:tc>
          <w:tcPr>
            <w:tcW w:w="6123" w:type="dxa"/>
            <w:tcBorders>
              <w:top w:val="single" w:sz="6" w:space="0" w:color="BFBFBF"/>
              <w:left w:val="single" w:sz="6" w:space="0" w:color="BFBFBF"/>
              <w:bottom w:val="single" w:sz="6" w:space="0" w:color="BFBFBF"/>
              <w:right w:val="single" w:sz="6" w:space="0" w:color="BFBFBF"/>
            </w:tcBorders>
          </w:tcPr>
          <w:p w14:paraId="527460D7" w14:textId="77777777" w:rsidR="002D35C6" w:rsidRPr="00E247FB" w:rsidRDefault="002D35C6">
            <w:pPr>
              <w:spacing w:after="20" w:line="240" w:lineRule="auto"/>
            </w:pPr>
          </w:p>
        </w:tc>
      </w:tr>
      <w:tr w:rsidR="002D35C6" w:rsidRPr="00E247FB" w14:paraId="0998D80F"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45E16AF" w14:textId="77777777" w:rsidR="002D35C6" w:rsidRPr="00E247FB" w:rsidRDefault="00497F1F">
            <w:pPr>
              <w:spacing w:after="20" w:line="240" w:lineRule="auto"/>
            </w:pPr>
            <w:r w:rsidRPr="00E247FB">
              <w:rPr>
                <w:sz w:val="19"/>
              </w:rPr>
              <w:t>Ansprechpartner/in mit Kontaktdaten</w:t>
            </w:r>
          </w:p>
        </w:tc>
        <w:tc>
          <w:tcPr>
            <w:tcW w:w="6123" w:type="dxa"/>
            <w:tcBorders>
              <w:top w:val="single" w:sz="6" w:space="0" w:color="BFBFBF"/>
              <w:left w:val="single" w:sz="6" w:space="0" w:color="BFBFBF"/>
              <w:bottom w:val="single" w:sz="6" w:space="0" w:color="BFBFBF"/>
              <w:right w:val="single" w:sz="6" w:space="0" w:color="BFBFBF"/>
            </w:tcBorders>
          </w:tcPr>
          <w:p w14:paraId="58993BD2" w14:textId="77777777" w:rsidR="002D35C6" w:rsidRPr="00E247FB" w:rsidRDefault="00497F1F">
            <w:pPr>
              <w:spacing w:after="20" w:line="240" w:lineRule="auto"/>
            </w:pPr>
            <w:r w:rsidRPr="00E247FB">
              <w:rPr>
                <w:sz w:val="19"/>
              </w:rPr>
              <w:t>Name: ____________________________   Telefon/E-Mail: ____________________________</w:t>
            </w:r>
          </w:p>
        </w:tc>
      </w:tr>
      <w:tr w:rsidR="002D35C6" w:rsidRPr="00E247FB" w14:paraId="0875A74B"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7A57916" w14:textId="77777777" w:rsidR="002D35C6" w:rsidRPr="00E247FB" w:rsidRDefault="00497F1F">
            <w:pPr>
              <w:spacing w:after="20" w:line="240" w:lineRule="auto"/>
            </w:pPr>
            <w:r w:rsidRPr="00E247FB">
              <w:rPr>
                <w:sz w:val="19"/>
              </w:rPr>
              <w:t>Ort der Ausführung</w:t>
            </w:r>
          </w:p>
        </w:tc>
        <w:tc>
          <w:tcPr>
            <w:tcW w:w="6123" w:type="dxa"/>
            <w:tcBorders>
              <w:top w:val="single" w:sz="6" w:space="0" w:color="BFBFBF"/>
              <w:left w:val="single" w:sz="6" w:space="0" w:color="BFBFBF"/>
              <w:bottom w:val="single" w:sz="6" w:space="0" w:color="BFBFBF"/>
              <w:right w:val="single" w:sz="6" w:space="0" w:color="BFBFBF"/>
            </w:tcBorders>
          </w:tcPr>
          <w:p w14:paraId="32231F54" w14:textId="77777777" w:rsidR="002D35C6" w:rsidRPr="00E247FB" w:rsidRDefault="002D35C6">
            <w:pPr>
              <w:spacing w:after="20" w:line="240" w:lineRule="auto"/>
            </w:pPr>
          </w:p>
        </w:tc>
      </w:tr>
      <w:tr w:rsidR="002D35C6" w:rsidRPr="00E247FB" w14:paraId="799B63BB"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249FB08E" w14:textId="77777777" w:rsidR="002D35C6" w:rsidRPr="00E247FB" w:rsidRDefault="00497F1F">
            <w:pPr>
              <w:spacing w:after="20" w:line="240" w:lineRule="auto"/>
            </w:pPr>
            <w:r w:rsidRPr="00E247FB">
              <w:rPr>
                <w:sz w:val="19"/>
              </w:rPr>
              <w:t>Ausführungszeitraum</w:t>
            </w:r>
          </w:p>
        </w:tc>
        <w:tc>
          <w:tcPr>
            <w:tcW w:w="6123" w:type="dxa"/>
            <w:tcBorders>
              <w:top w:val="single" w:sz="6" w:space="0" w:color="BFBFBF"/>
              <w:left w:val="single" w:sz="6" w:space="0" w:color="BFBFBF"/>
              <w:bottom w:val="single" w:sz="6" w:space="0" w:color="BFBFBF"/>
              <w:right w:val="single" w:sz="6" w:space="0" w:color="BFBFBF"/>
            </w:tcBorders>
          </w:tcPr>
          <w:p w14:paraId="1D44F5EE" w14:textId="77777777" w:rsidR="002D35C6" w:rsidRPr="00E247FB" w:rsidRDefault="00497F1F">
            <w:pPr>
              <w:spacing w:after="20" w:line="240" w:lineRule="auto"/>
            </w:pPr>
            <w:r w:rsidRPr="00E247FB">
              <w:rPr>
                <w:sz w:val="19"/>
              </w:rPr>
              <w:t>von: ________________   bis: ________________</w:t>
            </w:r>
          </w:p>
        </w:tc>
      </w:tr>
      <w:tr w:rsidR="002D35C6" w:rsidRPr="00E247FB" w14:paraId="6B4B6301"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594DE695" w14:textId="77777777" w:rsidR="002D35C6" w:rsidRPr="00E247FB" w:rsidRDefault="00497F1F">
            <w:pPr>
              <w:spacing w:after="20" w:line="240" w:lineRule="auto"/>
            </w:pPr>
            <w:r w:rsidRPr="00E247FB">
              <w:rPr>
                <w:sz w:val="19"/>
              </w:rPr>
              <w:t>Art der vertraglichen Bindung</w:t>
            </w:r>
          </w:p>
        </w:tc>
        <w:tc>
          <w:tcPr>
            <w:tcW w:w="6123" w:type="dxa"/>
            <w:tcBorders>
              <w:top w:val="single" w:sz="6" w:space="0" w:color="BFBFBF"/>
              <w:left w:val="single" w:sz="6" w:space="0" w:color="BFBFBF"/>
              <w:bottom w:val="single" w:sz="6" w:space="0" w:color="BFBFBF"/>
              <w:right w:val="single" w:sz="6" w:space="0" w:color="BFBFBF"/>
            </w:tcBorders>
          </w:tcPr>
          <w:p w14:paraId="1C93C077" w14:textId="77777777" w:rsidR="002D35C6" w:rsidRPr="00E247FB" w:rsidRDefault="00497F1F">
            <w:pPr>
              <w:spacing w:after="20" w:line="240" w:lineRule="auto"/>
            </w:pPr>
            <w:r w:rsidRPr="00E247FB">
              <w:rPr>
                <w:sz w:val="19"/>
              </w:rPr>
              <w:t>☐</w:t>
            </w:r>
            <w:r w:rsidRPr="00E247FB">
              <w:rPr>
                <w:sz w:val="19"/>
              </w:rPr>
              <w:t xml:space="preserve"> Hauptauftragnehmer   ☐ ARGE-Partner   ☐ Nachunternehmer</w:t>
            </w:r>
          </w:p>
        </w:tc>
      </w:tr>
      <w:tr w:rsidR="002D35C6" w:rsidRPr="00E247FB" w14:paraId="2E46E62E"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1A763C3" w14:textId="77777777" w:rsidR="002D35C6" w:rsidRDefault="00497F1F">
            <w:pPr>
              <w:spacing w:after="20" w:line="240" w:lineRule="auto"/>
              <w:rPr>
                <w:sz w:val="19"/>
              </w:rPr>
            </w:pPr>
            <w:r w:rsidRPr="00E247FB">
              <w:rPr>
                <w:sz w:val="19"/>
              </w:rPr>
              <w:t>Kurzbeschreibung der erbrachten Leistung</w:t>
            </w:r>
          </w:p>
          <w:p w14:paraId="384C861A" w14:textId="77777777" w:rsidR="0017660C" w:rsidRDefault="0017660C">
            <w:pPr>
              <w:spacing w:after="20" w:line="240" w:lineRule="auto"/>
              <w:rPr>
                <w:sz w:val="19"/>
              </w:rPr>
            </w:pPr>
          </w:p>
          <w:p w14:paraId="3468B7DA" w14:textId="77777777" w:rsidR="0017660C" w:rsidRDefault="0017660C">
            <w:pPr>
              <w:spacing w:after="20" w:line="240" w:lineRule="auto"/>
              <w:rPr>
                <w:sz w:val="19"/>
              </w:rPr>
            </w:pPr>
          </w:p>
          <w:p w14:paraId="0B57B6FD" w14:textId="77777777" w:rsidR="0017660C" w:rsidRDefault="0017660C">
            <w:pPr>
              <w:spacing w:after="20" w:line="240" w:lineRule="auto"/>
              <w:rPr>
                <w:sz w:val="19"/>
              </w:rPr>
            </w:pPr>
          </w:p>
          <w:p w14:paraId="46220C08" w14:textId="77777777" w:rsidR="0017660C" w:rsidRPr="00E247FB" w:rsidRDefault="0017660C">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16EF7933" w14:textId="77777777" w:rsidR="002D35C6" w:rsidRDefault="002D35C6">
            <w:pPr>
              <w:spacing w:after="20" w:line="240" w:lineRule="auto"/>
            </w:pPr>
          </w:p>
          <w:p w14:paraId="233473B0" w14:textId="77777777" w:rsidR="0017660C" w:rsidRPr="00E247FB" w:rsidRDefault="0017660C">
            <w:pPr>
              <w:spacing w:after="20" w:line="240" w:lineRule="auto"/>
            </w:pPr>
          </w:p>
        </w:tc>
      </w:tr>
      <w:tr w:rsidR="002D35C6" w:rsidRPr="00E247FB" w14:paraId="1B5D7FA8"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0F931DF" w14:textId="77777777" w:rsidR="002D35C6" w:rsidRPr="00E247FB" w:rsidRDefault="00497F1F">
            <w:pPr>
              <w:spacing w:after="20" w:line="240" w:lineRule="auto"/>
            </w:pPr>
            <w:r w:rsidRPr="00E247FB">
              <w:rPr>
                <w:sz w:val="19"/>
              </w:rPr>
              <w:t>Eigener Leistungsanteil / ausgeführte Mengen</w:t>
            </w:r>
          </w:p>
        </w:tc>
        <w:tc>
          <w:tcPr>
            <w:tcW w:w="6123" w:type="dxa"/>
            <w:tcBorders>
              <w:top w:val="single" w:sz="6" w:space="0" w:color="BFBFBF"/>
              <w:left w:val="single" w:sz="6" w:space="0" w:color="BFBFBF"/>
              <w:bottom w:val="single" w:sz="6" w:space="0" w:color="BFBFBF"/>
              <w:right w:val="single" w:sz="6" w:space="0" w:color="BFBFBF"/>
            </w:tcBorders>
          </w:tcPr>
          <w:p w14:paraId="22FB3CF0" w14:textId="77777777" w:rsidR="002D35C6" w:rsidRPr="00E247FB" w:rsidRDefault="002D35C6">
            <w:pPr>
              <w:spacing w:after="20" w:line="240" w:lineRule="auto"/>
            </w:pPr>
          </w:p>
        </w:tc>
      </w:tr>
      <w:tr w:rsidR="002D35C6" w:rsidRPr="00E247FB" w14:paraId="3598F554"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CF719E8" w14:textId="77777777" w:rsidR="002D35C6" w:rsidRPr="00E247FB" w:rsidRDefault="00497F1F">
            <w:pPr>
              <w:spacing w:after="20" w:line="240" w:lineRule="auto"/>
            </w:pPr>
            <w:r w:rsidRPr="00E247FB">
              <w:rPr>
                <w:sz w:val="19"/>
              </w:rPr>
              <w:t>Durchschnittlich eingesetzte Arbeitnehmer</w:t>
            </w:r>
          </w:p>
        </w:tc>
        <w:tc>
          <w:tcPr>
            <w:tcW w:w="6123" w:type="dxa"/>
            <w:tcBorders>
              <w:top w:val="single" w:sz="6" w:space="0" w:color="BFBFBF"/>
              <w:left w:val="single" w:sz="6" w:space="0" w:color="BFBFBF"/>
              <w:bottom w:val="single" w:sz="6" w:space="0" w:color="BFBFBF"/>
              <w:right w:val="single" w:sz="6" w:space="0" w:color="BFBFBF"/>
            </w:tcBorders>
          </w:tcPr>
          <w:p w14:paraId="5EA9DD3A" w14:textId="77777777" w:rsidR="002D35C6" w:rsidRPr="00E247FB" w:rsidRDefault="002D35C6">
            <w:pPr>
              <w:spacing w:after="20" w:line="240" w:lineRule="auto"/>
            </w:pPr>
          </w:p>
        </w:tc>
      </w:tr>
      <w:tr w:rsidR="002D35C6" w:rsidRPr="00E247FB" w14:paraId="1BB62196"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80869A3" w14:textId="77777777" w:rsidR="002D35C6" w:rsidRPr="00E247FB" w:rsidRDefault="00497F1F">
            <w:pPr>
              <w:spacing w:after="20" w:line="240" w:lineRule="auto"/>
            </w:pPr>
            <w:r w:rsidRPr="00E247FB">
              <w:rPr>
                <w:sz w:val="19"/>
              </w:rPr>
              <w:t>Auftragswert der eigenen Leistung</w:t>
            </w:r>
          </w:p>
        </w:tc>
        <w:tc>
          <w:tcPr>
            <w:tcW w:w="6123" w:type="dxa"/>
            <w:tcBorders>
              <w:top w:val="single" w:sz="6" w:space="0" w:color="BFBFBF"/>
              <w:left w:val="single" w:sz="6" w:space="0" w:color="BFBFBF"/>
              <w:bottom w:val="single" w:sz="6" w:space="0" w:color="BFBFBF"/>
              <w:right w:val="single" w:sz="6" w:space="0" w:color="BFBFBF"/>
            </w:tcBorders>
          </w:tcPr>
          <w:p w14:paraId="05C96F0E" w14:textId="77777777" w:rsidR="002D35C6" w:rsidRPr="00E247FB" w:rsidRDefault="002D35C6">
            <w:pPr>
              <w:spacing w:after="20" w:line="240" w:lineRule="auto"/>
            </w:pPr>
          </w:p>
        </w:tc>
      </w:tr>
      <w:tr w:rsidR="002D35C6" w:rsidRPr="00E247FB" w14:paraId="4620CEE3"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2A11B4A" w14:textId="77777777" w:rsidR="002D35C6" w:rsidRDefault="00497F1F">
            <w:pPr>
              <w:spacing w:after="20" w:line="240" w:lineRule="auto"/>
              <w:rPr>
                <w:sz w:val="19"/>
              </w:rPr>
            </w:pPr>
            <w:r w:rsidRPr="00E247FB">
              <w:rPr>
                <w:sz w:val="19"/>
              </w:rPr>
              <w:t>Besondere technische oder gerätespezifische Anforderungen</w:t>
            </w:r>
          </w:p>
          <w:p w14:paraId="1BD2F550" w14:textId="77777777" w:rsidR="0017660C" w:rsidRDefault="0017660C">
            <w:pPr>
              <w:spacing w:after="20" w:line="240" w:lineRule="auto"/>
              <w:rPr>
                <w:sz w:val="19"/>
              </w:rPr>
            </w:pPr>
          </w:p>
          <w:p w14:paraId="006C24EC" w14:textId="77777777" w:rsidR="0017660C" w:rsidRDefault="0017660C">
            <w:pPr>
              <w:spacing w:after="20" w:line="240" w:lineRule="auto"/>
              <w:rPr>
                <w:sz w:val="19"/>
              </w:rPr>
            </w:pPr>
          </w:p>
          <w:p w14:paraId="3533457E" w14:textId="77777777" w:rsidR="0017660C" w:rsidRPr="00E247FB" w:rsidRDefault="0017660C">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0AFDCFFD" w14:textId="77777777" w:rsidR="002D35C6" w:rsidRPr="00E247FB" w:rsidRDefault="002D35C6">
            <w:pPr>
              <w:spacing w:after="20" w:line="240" w:lineRule="auto"/>
            </w:pPr>
          </w:p>
        </w:tc>
      </w:tr>
      <w:tr w:rsidR="002D35C6" w:rsidRPr="00E247FB" w14:paraId="7B41618D" w14:textId="77777777">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3ADBA38" w14:textId="77777777" w:rsidR="002D35C6" w:rsidRPr="00E247FB" w:rsidRDefault="00497F1F">
            <w:pPr>
              <w:spacing w:after="20" w:line="240" w:lineRule="auto"/>
            </w:pPr>
            <w:r w:rsidRPr="00E247FB">
              <w:rPr>
                <w:sz w:val="19"/>
              </w:rPr>
              <w:t>Art der Maßnahme</w:t>
            </w:r>
          </w:p>
        </w:tc>
        <w:tc>
          <w:tcPr>
            <w:tcW w:w="6123" w:type="dxa"/>
            <w:tcBorders>
              <w:top w:val="single" w:sz="6" w:space="0" w:color="BFBFBF"/>
              <w:left w:val="single" w:sz="6" w:space="0" w:color="BFBFBF"/>
              <w:bottom w:val="single" w:sz="6" w:space="0" w:color="BFBFBF"/>
              <w:right w:val="single" w:sz="6" w:space="0" w:color="BFBFBF"/>
            </w:tcBorders>
          </w:tcPr>
          <w:p w14:paraId="6ACDFBCA" w14:textId="77777777" w:rsidR="002D35C6" w:rsidRPr="00E247FB" w:rsidRDefault="00497F1F">
            <w:pPr>
              <w:spacing w:after="20" w:line="240" w:lineRule="auto"/>
            </w:pPr>
            <w:r w:rsidRPr="00E247FB">
              <w:rPr>
                <w:sz w:val="19"/>
              </w:rPr>
              <w:t>☐</w:t>
            </w:r>
            <w:r w:rsidRPr="00E247FB">
              <w:rPr>
                <w:sz w:val="19"/>
              </w:rPr>
              <w:t xml:space="preserve"> Neubau   ☐ Umbau   ☐ Denkmal   ☐ Sonstiges: ____________________</w:t>
            </w:r>
          </w:p>
        </w:tc>
      </w:tr>
    </w:tbl>
    <w:p w14:paraId="16485117" w14:textId="77777777" w:rsidR="002D35C6" w:rsidRPr="00E247FB" w:rsidRDefault="002D35C6"/>
    <w:p w14:paraId="6F5BA45D" w14:textId="77777777" w:rsidR="002D35C6" w:rsidRPr="00E247FB" w:rsidRDefault="00497F1F">
      <w:pPr>
        <w:pStyle w:val="berschrift2"/>
      </w:pPr>
      <w:r w:rsidRPr="00E247FB">
        <w:rPr>
          <w:rFonts w:ascii="Arial" w:eastAsia="Arial" w:hAnsi="Arial"/>
        </w:rPr>
        <w:t>Referenz 2</w:t>
      </w:r>
    </w:p>
    <w:tbl>
      <w:tblPr>
        <w:tblStyle w:val="Tabellenraster"/>
        <w:tblW w:w="0" w:type="auto"/>
        <w:jc w:val="center"/>
        <w:tblLook w:val="04A0" w:firstRow="1" w:lastRow="0" w:firstColumn="1" w:lastColumn="0" w:noHBand="0" w:noVBand="1"/>
      </w:tblPr>
      <w:tblGrid>
        <w:gridCol w:w="3175"/>
        <w:gridCol w:w="6123"/>
      </w:tblGrid>
      <w:tr w:rsidR="0017660C" w:rsidRPr="00E247FB" w14:paraId="58ABF364" w14:textId="77777777" w:rsidTr="00EF3AA6">
        <w:trPr>
          <w:cantSplit/>
          <w:tblHeader/>
          <w:jc w:val="center"/>
        </w:trPr>
        <w:tc>
          <w:tcPr>
            <w:tcW w:w="3175" w:type="dxa"/>
            <w:tcBorders>
              <w:top w:val="single" w:sz="6" w:space="0" w:color="BFBFBF"/>
              <w:left w:val="single" w:sz="6" w:space="0" w:color="BFBFBF"/>
              <w:bottom w:val="single" w:sz="6" w:space="0" w:color="BFBFBF"/>
              <w:right w:val="single" w:sz="6" w:space="0" w:color="BFBFBF"/>
            </w:tcBorders>
            <w:shd w:val="clear" w:color="auto" w:fill="EDEDED"/>
          </w:tcPr>
          <w:p w14:paraId="492961A2" w14:textId="77777777" w:rsidR="0017660C" w:rsidRPr="00E247FB" w:rsidRDefault="0017660C" w:rsidP="00EF3AA6">
            <w:pPr>
              <w:spacing w:after="20" w:line="240" w:lineRule="auto"/>
            </w:pPr>
            <w:r w:rsidRPr="00E247FB">
              <w:rPr>
                <w:b/>
                <w:sz w:val="19"/>
              </w:rPr>
              <w:t>Angabe</w:t>
            </w:r>
          </w:p>
        </w:tc>
        <w:tc>
          <w:tcPr>
            <w:tcW w:w="6123" w:type="dxa"/>
            <w:tcBorders>
              <w:top w:val="single" w:sz="6" w:space="0" w:color="BFBFBF"/>
              <w:left w:val="single" w:sz="6" w:space="0" w:color="BFBFBF"/>
              <w:bottom w:val="single" w:sz="6" w:space="0" w:color="BFBFBF"/>
              <w:right w:val="single" w:sz="6" w:space="0" w:color="BFBFBF"/>
            </w:tcBorders>
            <w:shd w:val="clear" w:color="auto" w:fill="EDEDED"/>
          </w:tcPr>
          <w:p w14:paraId="5393658F" w14:textId="77777777" w:rsidR="0017660C" w:rsidRPr="00E247FB" w:rsidRDefault="0017660C" w:rsidP="00EF3AA6">
            <w:pPr>
              <w:spacing w:after="20" w:line="240" w:lineRule="auto"/>
            </w:pPr>
            <w:r w:rsidRPr="00E247FB">
              <w:rPr>
                <w:b/>
                <w:sz w:val="19"/>
              </w:rPr>
              <w:t>Eintragung</w:t>
            </w:r>
          </w:p>
        </w:tc>
      </w:tr>
      <w:tr w:rsidR="0017660C" w:rsidRPr="00E247FB" w14:paraId="04EE58F3"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57A5385D" w14:textId="77777777" w:rsidR="0017660C" w:rsidRPr="00E247FB" w:rsidRDefault="0017660C" w:rsidP="00EF3AA6">
            <w:pPr>
              <w:spacing w:after="20" w:line="240" w:lineRule="auto"/>
            </w:pPr>
            <w:r w:rsidRPr="00E247FB">
              <w:rPr>
                <w:sz w:val="19"/>
              </w:rPr>
              <w:t>Bezeichnung des Bauvorhabens</w:t>
            </w:r>
          </w:p>
        </w:tc>
        <w:tc>
          <w:tcPr>
            <w:tcW w:w="6123" w:type="dxa"/>
            <w:tcBorders>
              <w:top w:val="single" w:sz="6" w:space="0" w:color="BFBFBF"/>
              <w:left w:val="single" w:sz="6" w:space="0" w:color="BFBFBF"/>
              <w:bottom w:val="single" w:sz="6" w:space="0" w:color="BFBFBF"/>
              <w:right w:val="single" w:sz="6" w:space="0" w:color="BFBFBF"/>
            </w:tcBorders>
          </w:tcPr>
          <w:p w14:paraId="78703D58" w14:textId="77777777" w:rsidR="0017660C" w:rsidRPr="00E247FB" w:rsidRDefault="0017660C" w:rsidP="00EF3AA6">
            <w:pPr>
              <w:spacing w:after="20" w:line="240" w:lineRule="auto"/>
            </w:pPr>
          </w:p>
        </w:tc>
      </w:tr>
      <w:tr w:rsidR="0017660C" w:rsidRPr="00E247FB" w14:paraId="29DE68DA"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6D71F0B" w14:textId="77777777" w:rsidR="0017660C" w:rsidRPr="00E247FB" w:rsidRDefault="0017660C" w:rsidP="00EF3AA6">
            <w:pPr>
              <w:spacing w:after="20" w:line="240" w:lineRule="auto"/>
            </w:pPr>
            <w:r w:rsidRPr="00E247FB">
              <w:rPr>
                <w:sz w:val="19"/>
              </w:rPr>
              <w:t>Auftraggeber / Bauherr</w:t>
            </w:r>
          </w:p>
        </w:tc>
        <w:tc>
          <w:tcPr>
            <w:tcW w:w="6123" w:type="dxa"/>
            <w:tcBorders>
              <w:top w:val="single" w:sz="6" w:space="0" w:color="BFBFBF"/>
              <w:left w:val="single" w:sz="6" w:space="0" w:color="BFBFBF"/>
              <w:bottom w:val="single" w:sz="6" w:space="0" w:color="BFBFBF"/>
              <w:right w:val="single" w:sz="6" w:space="0" w:color="BFBFBF"/>
            </w:tcBorders>
          </w:tcPr>
          <w:p w14:paraId="45CECEC0" w14:textId="77777777" w:rsidR="0017660C" w:rsidRPr="00E247FB" w:rsidRDefault="0017660C" w:rsidP="00EF3AA6">
            <w:pPr>
              <w:spacing w:after="20" w:line="240" w:lineRule="auto"/>
            </w:pPr>
          </w:p>
        </w:tc>
      </w:tr>
      <w:tr w:rsidR="0017660C" w:rsidRPr="00E247FB" w14:paraId="422B3D14"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54694983" w14:textId="77777777" w:rsidR="0017660C" w:rsidRPr="00E247FB" w:rsidRDefault="0017660C" w:rsidP="00EF3AA6">
            <w:pPr>
              <w:spacing w:after="20" w:line="240" w:lineRule="auto"/>
            </w:pPr>
            <w:r w:rsidRPr="00E247FB">
              <w:rPr>
                <w:sz w:val="19"/>
              </w:rPr>
              <w:t>Ansprechpartner/in mit Kontaktdaten</w:t>
            </w:r>
          </w:p>
        </w:tc>
        <w:tc>
          <w:tcPr>
            <w:tcW w:w="6123" w:type="dxa"/>
            <w:tcBorders>
              <w:top w:val="single" w:sz="6" w:space="0" w:color="BFBFBF"/>
              <w:left w:val="single" w:sz="6" w:space="0" w:color="BFBFBF"/>
              <w:bottom w:val="single" w:sz="6" w:space="0" w:color="BFBFBF"/>
              <w:right w:val="single" w:sz="6" w:space="0" w:color="BFBFBF"/>
            </w:tcBorders>
          </w:tcPr>
          <w:p w14:paraId="66360A05" w14:textId="77777777" w:rsidR="0017660C" w:rsidRPr="00E247FB" w:rsidRDefault="0017660C" w:rsidP="00EF3AA6">
            <w:pPr>
              <w:spacing w:after="20" w:line="240" w:lineRule="auto"/>
            </w:pPr>
            <w:r w:rsidRPr="00E247FB">
              <w:rPr>
                <w:sz w:val="19"/>
              </w:rPr>
              <w:t>Name: ____________________________   Telefon/E-Mail: ____________________________</w:t>
            </w:r>
          </w:p>
        </w:tc>
      </w:tr>
      <w:tr w:rsidR="0017660C" w:rsidRPr="00E247FB" w14:paraId="31C299BC"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0FD30B40" w14:textId="77777777" w:rsidR="0017660C" w:rsidRPr="00E247FB" w:rsidRDefault="0017660C" w:rsidP="00EF3AA6">
            <w:pPr>
              <w:spacing w:after="20" w:line="240" w:lineRule="auto"/>
            </w:pPr>
            <w:r w:rsidRPr="00E247FB">
              <w:rPr>
                <w:sz w:val="19"/>
              </w:rPr>
              <w:t>Ort der Ausführung</w:t>
            </w:r>
          </w:p>
        </w:tc>
        <w:tc>
          <w:tcPr>
            <w:tcW w:w="6123" w:type="dxa"/>
            <w:tcBorders>
              <w:top w:val="single" w:sz="6" w:space="0" w:color="BFBFBF"/>
              <w:left w:val="single" w:sz="6" w:space="0" w:color="BFBFBF"/>
              <w:bottom w:val="single" w:sz="6" w:space="0" w:color="BFBFBF"/>
              <w:right w:val="single" w:sz="6" w:space="0" w:color="BFBFBF"/>
            </w:tcBorders>
          </w:tcPr>
          <w:p w14:paraId="2E6347B4" w14:textId="77777777" w:rsidR="0017660C" w:rsidRPr="00E247FB" w:rsidRDefault="0017660C" w:rsidP="00EF3AA6">
            <w:pPr>
              <w:spacing w:after="20" w:line="240" w:lineRule="auto"/>
            </w:pPr>
          </w:p>
        </w:tc>
      </w:tr>
      <w:tr w:rsidR="0017660C" w:rsidRPr="00E247FB" w14:paraId="43569E96"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119096DE" w14:textId="77777777" w:rsidR="0017660C" w:rsidRPr="00E247FB" w:rsidRDefault="0017660C" w:rsidP="00EF3AA6">
            <w:pPr>
              <w:spacing w:after="20" w:line="240" w:lineRule="auto"/>
            </w:pPr>
            <w:r w:rsidRPr="00E247FB">
              <w:rPr>
                <w:sz w:val="19"/>
              </w:rPr>
              <w:t>Ausführungszeitraum</w:t>
            </w:r>
          </w:p>
        </w:tc>
        <w:tc>
          <w:tcPr>
            <w:tcW w:w="6123" w:type="dxa"/>
            <w:tcBorders>
              <w:top w:val="single" w:sz="6" w:space="0" w:color="BFBFBF"/>
              <w:left w:val="single" w:sz="6" w:space="0" w:color="BFBFBF"/>
              <w:bottom w:val="single" w:sz="6" w:space="0" w:color="BFBFBF"/>
              <w:right w:val="single" w:sz="6" w:space="0" w:color="BFBFBF"/>
            </w:tcBorders>
          </w:tcPr>
          <w:p w14:paraId="72F886C1" w14:textId="77777777" w:rsidR="0017660C" w:rsidRPr="00E247FB" w:rsidRDefault="0017660C" w:rsidP="00EF3AA6">
            <w:pPr>
              <w:spacing w:after="20" w:line="240" w:lineRule="auto"/>
            </w:pPr>
            <w:r w:rsidRPr="00E247FB">
              <w:rPr>
                <w:sz w:val="19"/>
              </w:rPr>
              <w:t>von: ________________   bis: ________________</w:t>
            </w:r>
          </w:p>
        </w:tc>
      </w:tr>
      <w:tr w:rsidR="0017660C" w:rsidRPr="00E247FB" w14:paraId="082E62E5"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D0EBFB9" w14:textId="77777777" w:rsidR="0017660C" w:rsidRPr="00E247FB" w:rsidRDefault="0017660C" w:rsidP="00EF3AA6">
            <w:pPr>
              <w:spacing w:after="20" w:line="240" w:lineRule="auto"/>
            </w:pPr>
            <w:r w:rsidRPr="00E247FB">
              <w:rPr>
                <w:sz w:val="19"/>
              </w:rPr>
              <w:t>Art der vertraglichen Bindung</w:t>
            </w:r>
          </w:p>
        </w:tc>
        <w:tc>
          <w:tcPr>
            <w:tcW w:w="6123" w:type="dxa"/>
            <w:tcBorders>
              <w:top w:val="single" w:sz="6" w:space="0" w:color="BFBFBF"/>
              <w:left w:val="single" w:sz="6" w:space="0" w:color="BFBFBF"/>
              <w:bottom w:val="single" w:sz="6" w:space="0" w:color="BFBFBF"/>
              <w:right w:val="single" w:sz="6" w:space="0" w:color="BFBFBF"/>
            </w:tcBorders>
          </w:tcPr>
          <w:p w14:paraId="69DE173D" w14:textId="77777777" w:rsidR="0017660C" w:rsidRPr="00E247FB" w:rsidRDefault="0017660C" w:rsidP="00EF3AA6">
            <w:pPr>
              <w:spacing w:after="20" w:line="240" w:lineRule="auto"/>
            </w:pPr>
            <w:r w:rsidRPr="00E247FB">
              <w:rPr>
                <w:sz w:val="19"/>
              </w:rPr>
              <w:t>☐ Hauptauftragnehmer   ☐ ARGE-Partner   ☐ Nachunternehmer</w:t>
            </w:r>
          </w:p>
        </w:tc>
      </w:tr>
      <w:tr w:rsidR="0017660C" w:rsidRPr="00E247FB" w14:paraId="65DBE788"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6949599" w14:textId="77777777" w:rsidR="0017660C" w:rsidRDefault="0017660C" w:rsidP="00EF3AA6">
            <w:pPr>
              <w:spacing w:after="20" w:line="240" w:lineRule="auto"/>
              <w:rPr>
                <w:sz w:val="19"/>
              </w:rPr>
            </w:pPr>
            <w:r w:rsidRPr="00E247FB">
              <w:rPr>
                <w:sz w:val="19"/>
              </w:rPr>
              <w:t>Kurzbeschreibung der erbrachten Leistung</w:t>
            </w:r>
          </w:p>
          <w:p w14:paraId="3D3C0771" w14:textId="77777777" w:rsidR="0017660C" w:rsidRDefault="0017660C" w:rsidP="00EF3AA6">
            <w:pPr>
              <w:spacing w:after="20" w:line="240" w:lineRule="auto"/>
              <w:rPr>
                <w:sz w:val="19"/>
              </w:rPr>
            </w:pPr>
          </w:p>
          <w:p w14:paraId="42F65371" w14:textId="77777777" w:rsidR="0017660C" w:rsidRDefault="0017660C" w:rsidP="00EF3AA6">
            <w:pPr>
              <w:spacing w:after="20" w:line="240" w:lineRule="auto"/>
              <w:rPr>
                <w:sz w:val="19"/>
              </w:rPr>
            </w:pPr>
          </w:p>
          <w:p w14:paraId="7EEBE446" w14:textId="77777777" w:rsidR="0017660C" w:rsidRDefault="0017660C" w:rsidP="00EF3AA6">
            <w:pPr>
              <w:spacing w:after="20" w:line="240" w:lineRule="auto"/>
              <w:rPr>
                <w:sz w:val="19"/>
              </w:rPr>
            </w:pPr>
          </w:p>
          <w:p w14:paraId="3AA1438C" w14:textId="77777777" w:rsidR="0017660C" w:rsidRPr="00E247FB" w:rsidRDefault="0017660C" w:rsidP="00EF3AA6">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57A91DE9" w14:textId="77777777" w:rsidR="0017660C" w:rsidRDefault="0017660C" w:rsidP="00EF3AA6">
            <w:pPr>
              <w:spacing w:after="20" w:line="240" w:lineRule="auto"/>
            </w:pPr>
          </w:p>
          <w:p w14:paraId="0DED5B80" w14:textId="77777777" w:rsidR="0017660C" w:rsidRPr="00E247FB" w:rsidRDefault="0017660C" w:rsidP="00EF3AA6">
            <w:pPr>
              <w:spacing w:after="20" w:line="240" w:lineRule="auto"/>
            </w:pPr>
          </w:p>
        </w:tc>
      </w:tr>
      <w:tr w:rsidR="0017660C" w:rsidRPr="00E247FB" w14:paraId="5E3AC6EF"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04E48CA" w14:textId="77777777" w:rsidR="0017660C" w:rsidRPr="00E247FB" w:rsidRDefault="0017660C" w:rsidP="00EF3AA6">
            <w:pPr>
              <w:spacing w:after="20" w:line="240" w:lineRule="auto"/>
            </w:pPr>
            <w:r w:rsidRPr="00E247FB">
              <w:rPr>
                <w:sz w:val="19"/>
              </w:rPr>
              <w:t>Eigener Leistungsanteil / ausgeführte Mengen</w:t>
            </w:r>
          </w:p>
        </w:tc>
        <w:tc>
          <w:tcPr>
            <w:tcW w:w="6123" w:type="dxa"/>
            <w:tcBorders>
              <w:top w:val="single" w:sz="6" w:space="0" w:color="BFBFBF"/>
              <w:left w:val="single" w:sz="6" w:space="0" w:color="BFBFBF"/>
              <w:bottom w:val="single" w:sz="6" w:space="0" w:color="BFBFBF"/>
              <w:right w:val="single" w:sz="6" w:space="0" w:color="BFBFBF"/>
            </w:tcBorders>
          </w:tcPr>
          <w:p w14:paraId="164B34F1" w14:textId="77777777" w:rsidR="0017660C" w:rsidRPr="00E247FB" w:rsidRDefault="0017660C" w:rsidP="00EF3AA6">
            <w:pPr>
              <w:spacing w:after="20" w:line="240" w:lineRule="auto"/>
            </w:pPr>
          </w:p>
        </w:tc>
      </w:tr>
      <w:tr w:rsidR="0017660C" w:rsidRPr="00E247FB" w14:paraId="27C41D33"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0FEEA04F" w14:textId="77777777" w:rsidR="0017660C" w:rsidRPr="00E247FB" w:rsidRDefault="0017660C" w:rsidP="00EF3AA6">
            <w:pPr>
              <w:spacing w:after="20" w:line="240" w:lineRule="auto"/>
            </w:pPr>
            <w:r w:rsidRPr="00E247FB">
              <w:rPr>
                <w:sz w:val="19"/>
              </w:rPr>
              <w:t>Durchschnittlich eingesetzte Arbeitnehmer</w:t>
            </w:r>
          </w:p>
        </w:tc>
        <w:tc>
          <w:tcPr>
            <w:tcW w:w="6123" w:type="dxa"/>
            <w:tcBorders>
              <w:top w:val="single" w:sz="6" w:space="0" w:color="BFBFBF"/>
              <w:left w:val="single" w:sz="6" w:space="0" w:color="BFBFBF"/>
              <w:bottom w:val="single" w:sz="6" w:space="0" w:color="BFBFBF"/>
              <w:right w:val="single" w:sz="6" w:space="0" w:color="BFBFBF"/>
            </w:tcBorders>
          </w:tcPr>
          <w:p w14:paraId="5088B63D" w14:textId="77777777" w:rsidR="0017660C" w:rsidRPr="00E247FB" w:rsidRDefault="0017660C" w:rsidP="00EF3AA6">
            <w:pPr>
              <w:spacing w:after="20" w:line="240" w:lineRule="auto"/>
            </w:pPr>
          </w:p>
        </w:tc>
      </w:tr>
      <w:tr w:rsidR="0017660C" w:rsidRPr="00E247FB" w14:paraId="1BA6CAD9"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29A0FB9B" w14:textId="77777777" w:rsidR="0017660C" w:rsidRPr="00E247FB" w:rsidRDefault="0017660C" w:rsidP="00EF3AA6">
            <w:pPr>
              <w:spacing w:after="20" w:line="240" w:lineRule="auto"/>
            </w:pPr>
            <w:r w:rsidRPr="00E247FB">
              <w:rPr>
                <w:sz w:val="19"/>
              </w:rPr>
              <w:t>Auftragswert der eigenen Leistung</w:t>
            </w:r>
          </w:p>
        </w:tc>
        <w:tc>
          <w:tcPr>
            <w:tcW w:w="6123" w:type="dxa"/>
            <w:tcBorders>
              <w:top w:val="single" w:sz="6" w:space="0" w:color="BFBFBF"/>
              <w:left w:val="single" w:sz="6" w:space="0" w:color="BFBFBF"/>
              <w:bottom w:val="single" w:sz="6" w:space="0" w:color="BFBFBF"/>
              <w:right w:val="single" w:sz="6" w:space="0" w:color="BFBFBF"/>
            </w:tcBorders>
          </w:tcPr>
          <w:p w14:paraId="1FE12720" w14:textId="77777777" w:rsidR="0017660C" w:rsidRPr="00E247FB" w:rsidRDefault="0017660C" w:rsidP="00EF3AA6">
            <w:pPr>
              <w:spacing w:after="20" w:line="240" w:lineRule="auto"/>
            </w:pPr>
          </w:p>
        </w:tc>
      </w:tr>
      <w:tr w:rsidR="0017660C" w:rsidRPr="00E247FB" w14:paraId="7B3CC847"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8C0A099" w14:textId="77777777" w:rsidR="0017660C" w:rsidRDefault="0017660C" w:rsidP="00EF3AA6">
            <w:pPr>
              <w:spacing w:after="20" w:line="240" w:lineRule="auto"/>
              <w:rPr>
                <w:sz w:val="19"/>
              </w:rPr>
            </w:pPr>
            <w:r w:rsidRPr="00E247FB">
              <w:rPr>
                <w:sz w:val="19"/>
              </w:rPr>
              <w:lastRenderedPageBreak/>
              <w:t>Besondere technische oder gerätespezifische Anforderungen</w:t>
            </w:r>
          </w:p>
          <w:p w14:paraId="40DE0F82" w14:textId="77777777" w:rsidR="0017660C" w:rsidRDefault="0017660C" w:rsidP="00EF3AA6">
            <w:pPr>
              <w:spacing w:after="20" w:line="240" w:lineRule="auto"/>
              <w:rPr>
                <w:sz w:val="19"/>
              </w:rPr>
            </w:pPr>
          </w:p>
          <w:p w14:paraId="2205C6B8" w14:textId="77777777" w:rsidR="0017660C" w:rsidRDefault="0017660C" w:rsidP="00EF3AA6">
            <w:pPr>
              <w:spacing w:after="20" w:line="240" w:lineRule="auto"/>
              <w:rPr>
                <w:sz w:val="19"/>
              </w:rPr>
            </w:pPr>
          </w:p>
          <w:p w14:paraId="52A5482D" w14:textId="77777777" w:rsidR="0017660C" w:rsidRPr="00E247FB" w:rsidRDefault="0017660C" w:rsidP="00EF3AA6">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29CEBD31" w14:textId="77777777" w:rsidR="0017660C" w:rsidRPr="00E247FB" w:rsidRDefault="0017660C" w:rsidP="00EF3AA6">
            <w:pPr>
              <w:spacing w:after="20" w:line="240" w:lineRule="auto"/>
            </w:pPr>
          </w:p>
        </w:tc>
      </w:tr>
      <w:tr w:rsidR="0017660C" w:rsidRPr="00E247FB" w14:paraId="0653BF00"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5DC56EF" w14:textId="77777777" w:rsidR="0017660C" w:rsidRPr="00E247FB" w:rsidRDefault="0017660C" w:rsidP="00EF3AA6">
            <w:pPr>
              <w:spacing w:after="20" w:line="240" w:lineRule="auto"/>
            </w:pPr>
            <w:r w:rsidRPr="00E247FB">
              <w:rPr>
                <w:sz w:val="19"/>
              </w:rPr>
              <w:t>Art der Maßnahme</w:t>
            </w:r>
          </w:p>
        </w:tc>
        <w:tc>
          <w:tcPr>
            <w:tcW w:w="6123" w:type="dxa"/>
            <w:tcBorders>
              <w:top w:val="single" w:sz="6" w:space="0" w:color="BFBFBF"/>
              <w:left w:val="single" w:sz="6" w:space="0" w:color="BFBFBF"/>
              <w:bottom w:val="single" w:sz="6" w:space="0" w:color="BFBFBF"/>
              <w:right w:val="single" w:sz="6" w:space="0" w:color="BFBFBF"/>
            </w:tcBorders>
          </w:tcPr>
          <w:p w14:paraId="50FFF480" w14:textId="77777777" w:rsidR="0017660C" w:rsidRPr="00E247FB" w:rsidRDefault="0017660C" w:rsidP="00EF3AA6">
            <w:pPr>
              <w:spacing w:after="20" w:line="240" w:lineRule="auto"/>
            </w:pPr>
            <w:r w:rsidRPr="00E247FB">
              <w:rPr>
                <w:sz w:val="19"/>
              </w:rPr>
              <w:t>☐ Neubau   ☐ Umbau   ☐ Denkmal   ☐ Sonstiges: ____________________</w:t>
            </w:r>
          </w:p>
        </w:tc>
      </w:tr>
    </w:tbl>
    <w:p w14:paraId="448D7013" w14:textId="77777777" w:rsidR="002D35C6" w:rsidRPr="00E247FB" w:rsidRDefault="002D35C6"/>
    <w:p w14:paraId="011156C2" w14:textId="66ABB307" w:rsidR="002D35C6" w:rsidRPr="00E247FB" w:rsidRDefault="002D35C6"/>
    <w:p w14:paraId="1139F964" w14:textId="77777777" w:rsidR="002D35C6" w:rsidRPr="00E247FB" w:rsidRDefault="00497F1F">
      <w:pPr>
        <w:pStyle w:val="berschrift2"/>
      </w:pPr>
      <w:r w:rsidRPr="00E247FB">
        <w:rPr>
          <w:rFonts w:ascii="Arial" w:eastAsia="Arial" w:hAnsi="Arial"/>
        </w:rPr>
        <w:t>Referenz 3</w:t>
      </w:r>
    </w:p>
    <w:tbl>
      <w:tblPr>
        <w:tblStyle w:val="Tabellenraster"/>
        <w:tblW w:w="0" w:type="auto"/>
        <w:jc w:val="center"/>
        <w:tblLook w:val="04A0" w:firstRow="1" w:lastRow="0" w:firstColumn="1" w:lastColumn="0" w:noHBand="0" w:noVBand="1"/>
      </w:tblPr>
      <w:tblGrid>
        <w:gridCol w:w="3175"/>
        <w:gridCol w:w="6123"/>
      </w:tblGrid>
      <w:tr w:rsidR="0017660C" w:rsidRPr="00E247FB" w14:paraId="4BEB7C17" w14:textId="77777777" w:rsidTr="00EF3AA6">
        <w:trPr>
          <w:cantSplit/>
          <w:tblHeader/>
          <w:jc w:val="center"/>
        </w:trPr>
        <w:tc>
          <w:tcPr>
            <w:tcW w:w="3175" w:type="dxa"/>
            <w:tcBorders>
              <w:top w:val="single" w:sz="6" w:space="0" w:color="BFBFBF"/>
              <w:left w:val="single" w:sz="6" w:space="0" w:color="BFBFBF"/>
              <w:bottom w:val="single" w:sz="6" w:space="0" w:color="BFBFBF"/>
              <w:right w:val="single" w:sz="6" w:space="0" w:color="BFBFBF"/>
            </w:tcBorders>
            <w:shd w:val="clear" w:color="auto" w:fill="EDEDED"/>
          </w:tcPr>
          <w:p w14:paraId="238F0A6F" w14:textId="77777777" w:rsidR="0017660C" w:rsidRPr="00E247FB" w:rsidRDefault="0017660C" w:rsidP="00EF3AA6">
            <w:pPr>
              <w:spacing w:after="20" w:line="240" w:lineRule="auto"/>
            </w:pPr>
            <w:r w:rsidRPr="00E247FB">
              <w:rPr>
                <w:b/>
                <w:sz w:val="19"/>
              </w:rPr>
              <w:t>Angabe</w:t>
            </w:r>
          </w:p>
        </w:tc>
        <w:tc>
          <w:tcPr>
            <w:tcW w:w="6123" w:type="dxa"/>
            <w:tcBorders>
              <w:top w:val="single" w:sz="6" w:space="0" w:color="BFBFBF"/>
              <w:left w:val="single" w:sz="6" w:space="0" w:color="BFBFBF"/>
              <w:bottom w:val="single" w:sz="6" w:space="0" w:color="BFBFBF"/>
              <w:right w:val="single" w:sz="6" w:space="0" w:color="BFBFBF"/>
            </w:tcBorders>
            <w:shd w:val="clear" w:color="auto" w:fill="EDEDED"/>
          </w:tcPr>
          <w:p w14:paraId="418FFD0C" w14:textId="77777777" w:rsidR="0017660C" w:rsidRPr="00E247FB" w:rsidRDefault="0017660C" w:rsidP="00EF3AA6">
            <w:pPr>
              <w:spacing w:after="20" w:line="240" w:lineRule="auto"/>
            </w:pPr>
            <w:r w:rsidRPr="00E247FB">
              <w:rPr>
                <w:b/>
                <w:sz w:val="19"/>
              </w:rPr>
              <w:t>Eintragung</w:t>
            </w:r>
          </w:p>
        </w:tc>
      </w:tr>
      <w:tr w:rsidR="0017660C" w:rsidRPr="00E247FB" w14:paraId="7BABFBE3"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24046A2E" w14:textId="77777777" w:rsidR="0017660C" w:rsidRPr="00E247FB" w:rsidRDefault="0017660C" w:rsidP="00EF3AA6">
            <w:pPr>
              <w:spacing w:after="20" w:line="240" w:lineRule="auto"/>
            </w:pPr>
            <w:r w:rsidRPr="00E247FB">
              <w:rPr>
                <w:sz w:val="19"/>
              </w:rPr>
              <w:t>Bezeichnung des Bauvorhabens</w:t>
            </w:r>
          </w:p>
        </w:tc>
        <w:tc>
          <w:tcPr>
            <w:tcW w:w="6123" w:type="dxa"/>
            <w:tcBorders>
              <w:top w:val="single" w:sz="6" w:space="0" w:color="BFBFBF"/>
              <w:left w:val="single" w:sz="6" w:space="0" w:color="BFBFBF"/>
              <w:bottom w:val="single" w:sz="6" w:space="0" w:color="BFBFBF"/>
              <w:right w:val="single" w:sz="6" w:space="0" w:color="BFBFBF"/>
            </w:tcBorders>
          </w:tcPr>
          <w:p w14:paraId="586A28CC" w14:textId="77777777" w:rsidR="0017660C" w:rsidRPr="00E247FB" w:rsidRDefault="0017660C" w:rsidP="00EF3AA6">
            <w:pPr>
              <w:spacing w:after="20" w:line="240" w:lineRule="auto"/>
            </w:pPr>
          </w:p>
        </w:tc>
      </w:tr>
      <w:tr w:rsidR="0017660C" w:rsidRPr="00E247FB" w14:paraId="6A010CD6"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0FEB353E" w14:textId="77777777" w:rsidR="0017660C" w:rsidRPr="00E247FB" w:rsidRDefault="0017660C" w:rsidP="00EF3AA6">
            <w:pPr>
              <w:spacing w:after="20" w:line="240" w:lineRule="auto"/>
            </w:pPr>
            <w:r w:rsidRPr="00E247FB">
              <w:rPr>
                <w:sz w:val="19"/>
              </w:rPr>
              <w:t>Auftraggeber / Bauherr</w:t>
            </w:r>
          </w:p>
        </w:tc>
        <w:tc>
          <w:tcPr>
            <w:tcW w:w="6123" w:type="dxa"/>
            <w:tcBorders>
              <w:top w:val="single" w:sz="6" w:space="0" w:color="BFBFBF"/>
              <w:left w:val="single" w:sz="6" w:space="0" w:color="BFBFBF"/>
              <w:bottom w:val="single" w:sz="6" w:space="0" w:color="BFBFBF"/>
              <w:right w:val="single" w:sz="6" w:space="0" w:color="BFBFBF"/>
            </w:tcBorders>
          </w:tcPr>
          <w:p w14:paraId="4D665614" w14:textId="77777777" w:rsidR="0017660C" w:rsidRPr="00E247FB" w:rsidRDefault="0017660C" w:rsidP="00EF3AA6">
            <w:pPr>
              <w:spacing w:after="20" w:line="240" w:lineRule="auto"/>
            </w:pPr>
          </w:p>
        </w:tc>
      </w:tr>
      <w:tr w:rsidR="0017660C" w:rsidRPr="00E247FB" w14:paraId="4DA9DB59"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5566A33" w14:textId="77777777" w:rsidR="0017660C" w:rsidRPr="00E247FB" w:rsidRDefault="0017660C" w:rsidP="00EF3AA6">
            <w:pPr>
              <w:spacing w:after="20" w:line="240" w:lineRule="auto"/>
            </w:pPr>
            <w:r w:rsidRPr="00E247FB">
              <w:rPr>
                <w:sz w:val="19"/>
              </w:rPr>
              <w:t>Ansprechpartner/in mit Kontaktdaten</w:t>
            </w:r>
          </w:p>
        </w:tc>
        <w:tc>
          <w:tcPr>
            <w:tcW w:w="6123" w:type="dxa"/>
            <w:tcBorders>
              <w:top w:val="single" w:sz="6" w:space="0" w:color="BFBFBF"/>
              <w:left w:val="single" w:sz="6" w:space="0" w:color="BFBFBF"/>
              <w:bottom w:val="single" w:sz="6" w:space="0" w:color="BFBFBF"/>
              <w:right w:val="single" w:sz="6" w:space="0" w:color="BFBFBF"/>
            </w:tcBorders>
          </w:tcPr>
          <w:p w14:paraId="1F34F50E" w14:textId="77777777" w:rsidR="0017660C" w:rsidRPr="00E247FB" w:rsidRDefault="0017660C" w:rsidP="00EF3AA6">
            <w:pPr>
              <w:spacing w:after="20" w:line="240" w:lineRule="auto"/>
            </w:pPr>
            <w:r w:rsidRPr="00E247FB">
              <w:rPr>
                <w:sz w:val="19"/>
              </w:rPr>
              <w:t>Name: ____________________________   Telefon/E-Mail: ____________________________</w:t>
            </w:r>
          </w:p>
        </w:tc>
      </w:tr>
      <w:tr w:rsidR="0017660C" w:rsidRPr="00E247FB" w14:paraId="0FA064BA"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0850C731" w14:textId="77777777" w:rsidR="0017660C" w:rsidRPr="00E247FB" w:rsidRDefault="0017660C" w:rsidP="00EF3AA6">
            <w:pPr>
              <w:spacing w:after="20" w:line="240" w:lineRule="auto"/>
            </w:pPr>
            <w:r w:rsidRPr="00E247FB">
              <w:rPr>
                <w:sz w:val="19"/>
              </w:rPr>
              <w:t>Ort der Ausführung</w:t>
            </w:r>
          </w:p>
        </w:tc>
        <w:tc>
          <w:tcPr>
            <w:tcW w:w="6123" w:type="dxa"/>
            <w:tcBorders>
              <w:top w:val="single" w:sz="6" w:space="0" w:color="BFBFBF"/>
              <w:left w:val="single" w:sz="6" w:space="0" w:color="BFBFBF"/>
              <w:bottom w:val="single" w:sz="6" w:space="0" w:color="BFBFBF"/>
              <w:right w:val="single" w:sz="6" w:space="0" w:color="BFBFBF"/>
            </w:tcBorders>
          </w:tcPr>
          <w:p w14:paraId="1DF65ED2" w14:textId="77777777" w:rsidR="0017660C" w:rsidRPr="00E247FB" w:rsidRDefault="0017660C" w:rsidP="00EF3AA6">
            <w:pPr>
              <w:spacing w:after="20" w:line="240" w:lineRule="auto"/>
            </w:pPr>
          </w:p>
        </w:tc>
      </w:tr>
      <w:tr w:rsidR="0017660C" w:rsidRPr="00E247FB" w14:paraId="3B2737BB"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1744DD29" w14:textId="77777777" w:rsidR="0017660C" w:rsidRPr="00E247FB" w:rsidRDefault="0017660C" w:rsidP="00EF3AA6">
            <w:pPr>
              <w:spacing w:after="20" w:line="240" w:lineRule="auto"/>
            </w:pPr>
            <w:r w:rsidRPr="00E247FB">
              <w:rPr>
                <w:sz w:val="19"/>
              </w:rPr>
              <w:t>Ausführungszeitraum</w:t>
            </w:r>
          </w:p>
        </w:tc>
        <w:tc>
          <w:tcPr>
            <w:tcW w:w="6123" w:type="dxa"/>
            <w:tcBorders>
              <w:top w:val="single" w:sz="6" w:space="0" w:color="BFBFBF"/>
              <w:left w:val="single" w:sz="6" w:space="0" w:color="BFBFBF"/>
              <w:bottom w:val="single" w:sz="6" w:space="0" w:color="BFBFBF"/>
              <w:right w:val="single" w:sz="6" w:space="0" w:color="BFBFBF"/>
            </w:tcBorders>
          </w:tcPr>
          <w:p w14:paraId="47E51A1A" w14:textId="77777777" w:rsidR="0017660C" w:rsidRPr="00E247FB" w:rsidRDefault="0017660C" w:rsidP="00EF3AA6">
            <w:pPr>
              <w:spacing w:after="20" w:line="240" w:lineRule="auto"/>
            </w:pPr>
            <w:r w:rsidRPr="00E247FB">
              <w:rPr>
                <w:sz w:val="19"/>
              </w:rPr>
              <w:t>von: ________________   bis: ________________</w:t>
            </w:r>
          </w:p>
        </w:tc>
      </w:tr>
      <w:tr w:rsidR="0017660C" w:rsidRPr="00E247FB" w14:paraId="43402B77"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A91C411" w14:textId="77777777" w:rsidR="0017660C" w:rsidRPr="00E247FB" w:rsidRDefault="0017660C" w:rsidP="00EF3AA6">
            <w:pPr>
              <w:spacing w:after="20" w:line="240" w:lineRule="auto"/>
            </w:pPr>
            <w:r w:rsidRPr="00E247FB">
              <w:rPr>
                <w:sz w:val="19"/>
              </w:rPr>
              <w:t>Art der vertraglichen Bindung</w:t>
            </w:r>
          </w:p>
        </w:tc>
        <w:tc>
          <w:tcPr>
            <w:tcW w:w="6123" w:type="dxa"/>
            <w:tcBorders>
              <w:top w:val="single" w:sz="6" w:space="0" w:color="BFBFBF"/>
              <w:left w:val="single" w:sz="6" w:space="0" w:color="BFBFBF"/>
              <w:bottom w:val="single" w:sz="6" w:space="0" w:color="BFBFBF"/>
              <w:right w:val="single" w:sz="6" w:space="0" w:color="BFBFBF"/>
            </w:tcBorders>
          </w:tcPr>
          <w:p w14:paraId="751BB6C9" w14:textId="77777777" w:rsidR="0017660C" w:rsidRPr="00E247FB" w:rsidRDefault="0017660C" w:rsidP="00EF3AA6">
            <w:pPr>
              <w:spacing w:after="20" w:line="240" w:lineRule="auto"/>
            </w:pPr>
            <w:r w:rsidRPr="00E247FB">
              <w:rPr>
                <w:sz w:val="19"/>
              </w:rPr>
              <w:t>☐ Hauptauftragnehmer   ☐ ARGE-Partner   ☐ Nachunternehmer</w:t>
            </w:r>
          </w:p>
        </w:tc>
      </w:tr>
      <w:tr w:rsidR="0017660C" w:rsidRPr="00E247FB" w14:paraId="2508F909"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0FD0442F" w14:textId="77777777" w:rsidR="0017660C" w:rsidRDefault="0017660C" w:rsidP="00EF3AA6">
            <w:pPr>
              <w:spacing w:after="20" w:line="240" w:lineRule="auto"/>
              <w:rPr>
                <w:sz w:val="19"/>
              </w:rPr>
            </w:pPr>
            <w:r w:rsidRPr="00E247FB">
              <w:rPr>
                <w:sz w:val="19"/>
              </w:rPr>
              <w:t>Kurzbeschreibung der erbrachten Leistung</w:t>
            </w:r>
          </w:p>
          <w:p w14:paraId="43D46B48" w14:textId="77777777" w:rsidR="0017660C" w:rsidRDefault="0017660C" w:rsidP="00EF3AA6">
            <w:pPr>
              <w:spacing w:after="20" w:line="240" w:lineRule="auto"/>
              <w:rPr>
                <w:sz w:val="19"/>
              </w:rPr>
            </w:pPr>
          </w:p>
          <w:p w14:paraId="47248970" w14:textId="77777777" w:rsidR="0017660C" w:rsidRDefault="0017660C" w:rsidP="00EF3AA6">
            <w:pPr>
              <w:spacing w:after="20" w:line="240" w:lineRule="auto"/>
              <w:rPr>
                <w:sz w:val="19"/>
              </w:rPr>
            </w:pPr>
          </w:p>
          <w:p w14:paraId="5FB9772F" w14:textId="77777777" w:rsidR="0017660C" w:rsidRDefault="0017660C" w:rsidP="00EF3AA6">
            <w:pPr>
              <w:spacing w:after="20" w:line="240" w:lineRule="auto"/>
              <w:rPr>
                <w:sz w:val="19"/>
              </w:rPr>
            </w:pPr>
          </w:p>
          <w:p w14:paraId="691E3CAF" w14:textId="77777777" w:rsidR="0017660C" w:rsidRPr="00E247FB" w:rsidRDefault="0017660C" w:rsidP="00EF3AA6">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480AF405" w14:textId="77777777" w:rsidR="0017660C" w:rsidRDefault="0017660C" w:rsidP="00EF3AA6">
            <w:pPr>
              <w:spacing w:after="20" w:line="240" w:lineRule="auto"/>
            </w:pPr>
          </w:p>
          <w:p w14:paraId="6740339D" w14:textId="77777777" w:rsidR="0017660C" w:rsidRPr="00E247FB" w:rsidRDefault="0017660C" w:rsidP="00EF3AA6">
            <w:pPr>
              <w:spacing w:after="20" w:line="240" w:lineRule="auto"/>
            </w:pPr>
          </w:p>
        </w:tc>
      </w:tr>
      <w:tr w:rsidR="0017660C" w:rsidRPr="00E247FB" w14:paraId="15648169"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6446906E" w14:textId="77777777" w:rsidR="0017660C" w:rsidRPr="00E247FB" w:rsidRDefault="0017660C" w:rsidP="00EF3AA6">
            <w:pPr>
              <w:spacing w:after="20" w:line="240" w:lineRule="auto"/>
            </w:pPr>
            <w:r w:rsidRPr="00E247FB">
              <w:rPr>
                <w:sz w:val="19"/>
              </w:rPr>
              <w:t>Eigener Leistungsanteil / ausgeführte Mengen</w:t>
            </w:r>
          </w:p>
        </w:tc>
        <w:tc>
          <w:tcPr>
            <w:tcW w:w="6123" w:type="dxa"/>
            <w:tcBorders>
              <w:top w:val="single" w:sz="6" w:space="0" w:color="BFBFBF"/>
              <w:left w:val="single" w:sz="6" w:space="0" w:color="BFBFBF"/>
              <w:bottom w:val="single" w:sz="6" w:space="0" w:color="BFBFBF"/>
              <w:right w:val="single" w:sz="6" w:space="0" w:color="BFBFBF"/>
            </w:tcBorders>
          </w:tcPr>
          <w:p w14:paraId="021FB4B7" w14:textId="77777777" w:rsidR="0017660C" w:rsidRPr="00E247FB" w:rsidRDefault="0017660C" w:rsidP="00EF3AA6">
            <w:pPr>
              <w:spacing w:after="20" w:line="240" w:lineRule="auto"/>
            </w:pPr>
          </w:p>
        </w:tc>
      </w:tr>
      <w:tr w:rsidR="0017660C" w:rsidRPr="00E247FB" w14:paraId="1A7A08CA"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4BC56413" w14:textId="77777777" w:rsidR="0017660C" w:rsidRPr="00E247FB" w:rsidRDefault="0017660C" w:rsidP="00EF3AA6">
            <w:pPr>
              <w:spacing w:after="20" w:line="240" w:lineRule="auto"/>
            </w:pPr>
            <w:r w:rsidRPr="00E247FB">
              <w:rPr>
                <w:sz w:val="19"/>
              </w:rPr>
              <w:t>Durchschnittlich eingesetzte Arbeitnehmer</w:t>
            </w:r>
          </w:p>
        </w:tc>
        <w:tc>
          <w:tcPr>
            <w:tcW w:w="6123" w:type="dxa"/>
            <w:tcBorders>
              <w:top w:val="single" w:sz="6" w:space="0" w:color="BFBFBF"/>
              <w:left w:val="single" w:sz="6" w:space="0" w:color="BFBFBF"/>
              <w:bottom w:val="single" w:sz="6" w:space="0" w:color="BFBFBF"/>
              <w:right w:val="single" w:sz="6" w:space="0" w:color="BFBFBF"/>
            </w:tcBorders>
          </w:tcPr>
          <w:p w14:paraId="6E9D0FF4" w14:textId="77777777" w:rsidR="0017660C" w:rsidRPr="00E247FB" w:rsidRDefault="0017660C" w:rsidP="00EF3AA6">
            <w:pPr>
              <w:spacing w:after="20" w:line="240" w:lineRule="auto"/>
            </w:pPr>
          </w:p>
        </w:tc>
      </w:tr>
      <w:tr w:rsidR="0017660C" w:rsidRPr="00E247FB" w14:paraId="408B2618"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56AFFEAE" w14:textId="77777777" w:rsidR="0017660C" w:rsidRPr="00E247FB" w:rsidRDefault="0017660C" w:rsidP="00EF3AA6">
            <w:pPr>
              <w:spacing w:after="20" w:line="240" w:lineRule="auto"/>
            </w:pPr>
            <w:r w:rsidRPr="00E247FB">
              <w:rPr>
                <w:sz w:val="19"/>
              </w:rPr>
              <w:t>Auftragswert der eigenen Leistung</w:t>
            </w:r>
          </w:p>
        </w:tc>
        <w:tc>
          <w:tcPr>
            <w:tcW w:w="6123" w:type="dxa"/>
            <w:tcBorders>
              <w:top w:val="single" w:sz="6" w:space="0" w:color="BFBFBF"/>
              <w:left w:val="single" w:sz="6" w:space="0" w:color="BFBFBF"/>
              <w:bottom w:val="single" w:sz="6" w:space="0" w:color="BFBFBF"/>
              <w:right w:val="single" w:sz="6" w:space="0" w:color="BFBFBF"/>
            </w:tcBorders>
          </w:tcPr>
          <w:p w14:paraId="38CA361F" w14:textId="77777777" w:rsidR="0017660C" w:rsidRPr="00E247FB" w:rsidRDefault="0017660C" w:rsidP="00EF3AA6">
            <w:pPr>
              <w:spacing w:after="20" w:line="240" w:lineRule="auto"/>
            </w:pPr>
          </w:p>
        </w:tc>
      </w:tr>
      <w:tr w:rsidR="0017660C" w:rsidRPr="00E247FB" w14:paraId="094A1253"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35413099" w14:textId="77777777" w:rsidR="0017660C" w:rsidRDefault="0017660C" w:rsidP="00EF3AA6">
            <w:pPr>
              <w:spacing w:after="20" w:line="240" w:lineRule="auto"/>
              <w:rPr>
                <w:sz w:val="19"/>
              </w:rPr>
            </w:pPr>
            <w:r w:rsidRPr="00E247FB">
              <w:rPr>
                <w:sz w:val="19"/>
              </w:rPr>
              <w:t>Besondere technische oder gerätespezifische Anforderungen</w:t>
            </w:r>
          </w:p>
          <w:p w14:paraId="20F23B2B" w14:textId="77777777" w:rsidR="0017660C" w:rsidRDefault="0017660C" w:rsidP="00EF3AA6">
            <w:pPr>
              <w:spacing w:after="20" w:line="240" w:lineRule="auto"/>
              <w:rPr>
                <w:sz w:val="19"/>
              </w:rPr>
            </w:pPr>
          </w:p>
          <w:p w14:paraId="07D4B572" w14:textId="77777777" w:rsidR="0017660C" w:rsidRDefault="0017660C" w:rsidP="00EF3AA6">
            <w:pPr>
              <w:spacing w:after="20" w:line="240" w:lineRule="auto"/>
              <w:rPr>
                <w:sz w:val="19"/>
              </w:rPr>
            </w:pPr>
          </w:p>
          <w:p w14:paraId="06417B35" w14:textId="77777777" w:rsidR="0017660C" w:rsidRPr="00E247FB" w:rsidRDefault="0017660C" w:rsidP="00EF3AA6">
            <w:pPr>
              <w:spacing w:after="20" w:line="240" w:lineRule="auto"/>
            </w:pPr>
          </w:p>
        </w:tc>
        <w:tc>
          <w:tcPr>
            <w:tcW w:w="6123" w:type="dxa"/>
            <w:tcBorders>
              <w:top w:val="single" w:sz="6" w:space="0" w:color="BFBFBF"/>
              <w:left w:val="single" w:sz="6" w:space="0" w:color="BFBFBF"/>
              <w:bottom w:val="single" w:sz="6" w:space="0" w:color="BFBFBF"/>
              <w:right w:val="single" w:sz="6" w:space="0" w:color="BFBFBF"/>
            </w:tcBorders>
          </w:tcPr>
          <w:p w14:paraId="19205ADA" w14:textId="77777777" w:rsidR="0017660C" w:rsidRPr="00E247FB" w:rsidRDefault="0017660C" w:rsidP="00EF3AA6">
            <w:pPr>
              <w:spacing w:after="20" w:line="240" w:lineRule="auto"/>
            </w:pPr>
          </w:p>
        </w:tc>
      </w:tr>
      <w:tr w:rsidR="0017660C" w:rsidRPr="00E247FB" w14:paraId="77F8D37E" w14:textId="77777777" w:rsidTr="00EF3AA6">
        <w:trPr>
          <w:cantSplit/>
          <w:jc w:val="center"/>
        </w:trPr>
        <w:tc>
          <w:tcPr>
            <w:tcW w:w="3175" w:type="dxa"/>
            <w:tcBorders>
              <w:top w:val="single" w:sz="6" w:space="0" w:color="BFBFBF"/>
              <w:left w:val="single" w:sz="6" w:space="0" w:color="BFBFBF"/>
              <w:bottom w:val="single" w:sz="6" w:space="0" w:color="BFBFBF"/>
              <w:right w:val="single" w:sz="6" w:space="0" w:color="BFBFBF"/>
            </w:tcBorders>
          </w:tcPr>
          <w:p w14:paraId="79ADA54F" w14:textId="77777777" w:rsidR="0017660C" w:rsidRPr="00E247FB" w:rsidRDefault="0017660C" w:rsidP="00EF3AA6">
            <w:pPr>
              <w:spacing w:after="20" w:line="240" w:lineRule="auto"/>
            </w:pPr>
            <w:r w:rsidRPr="00E247FB">
              <w:rPr>
                <w:sz w:val="19"/>
              </w:rPr>
              <w:t>Art der Maßnahme</w:t>
            </w:r>
          </w:p>
        </w:tc>
        <w:tc>
          <w:tcPr>
            <w:tcW w:w="6123" w:type="dxa"/>
            <w:tcBorders>
              <w:top w:val="single" w:sz="6" w:space="0" w:color="BFBFBF"/>
              <w:left w:val="single" w:sz="6" w:space="0" w:color="BFBFBF"/>
              <w:bottom w:val="single" w:sz="6" w:space="0" w:color="BFBFBF"/>
              <w:right w:val="single" w:sz="6" w:space="0" w:color="BFBFBF"/>
            </w:tcBorders>
          </w:tcPr>
          <w:p w14:paraId="15ABB985" w14:textId="77777777" w:rsidR="0017660C" w:rsidRPr="00E247FB" w:rsidRDefault="0017660C" w:rsidP="00EF3AA6">
            <w:pPr>
              <w:spacing w:after="20" w:line="240" w:lineRule="auto"/>
            </w:pPr>
            <w:r w:rsidRPr="00E247FB">
              <w:rPr>
                <w:sz w:val="19"/>
              </w:rPr>
              <w:t>☐ Neubau   ☐ Umbau   ☐ Denkmal   ☐ Sonstiges: ____________________</w:t>
            </w:r>
          </w:p>
        </w:tc>
      </w:tr>
    </w:tbl>
    <w:p w14:paraId="23E908A9" w14:textId="77777777" w:rsidR="002D35C6" w:rsidRPr="00E247FB" w:rsidRDefault="002D35C6"/>
    <w:p w14:paraId="3DFDF2D8" w14:textId="77777777" w:rsidR="002D35C6" w:rsidRPr="00E247FB" w:rsidRDefault="00497F1F">
      <w:pPr>
        <w:spacing w:after="160" w:line="240" w:lineRule="auto"/>
      </w:pPr>
      <w:r w:rsidRPr="00E247FB">
        <w:t>Auf Anforderung der Vergabestelle werde ich/werden wir zu den benannten Referenzen eine Bestätigung des jeweiligen Auftraggebers vorlegen, dass die Leistungen auftragsgemäß erbracht wurden.</w:t>
      </w:r>
    </w:p>
    <w:p w14:paraId="525A0BD4" w14:textId="77777777" w:rsidR="002D35C6" w:rsidRPr="00E247FB" w:rsidRDefault="00497F1F">
      <w:pPr>
        <w:pStyle w:val="berschrift1"/>
      </w:pPr>
      <w:r w:rsidRPr="00E247FB">
        <w:rPr>
          <w:rFonts w:ascii="Arial" w:eastAsia="Arial" w:hAnsi="Arial"/>
        </w:rPr>
        <w:t>4. Steuern, Abgaben und Sozialversicherungsbeiträge</w:t>
      </w:r>
    </w:p>
    <w:p w14:paraId="6384A92B" w14:textId="77777777" w:rsidR="002D35C6" w:rsidRPr="00E247FB" w:rsidRDefault="00497F1F">
      <w:pPr>
        <w:spacing w:after="40" w:line="240" w:lineRule="auto"/>
      </w:pPr>
      <w:r w:rsidRPr="00E247FB">
        <w:t>☐</w:t>
      </w:r>
      <w:r w:rsidRPr="00E247FB">
        <w:t xml:space="preserve"> Ich/Wir bestätige(n), dass mein/unser Unternehmen die Verpflichtungen zur Zahlung von Steuern, Abgaben und Sozialversicherungsbeiträgen ordnungsgemäß erfüllt.</w:t>
      </w:r>
    </w:p>
    <w:p w14:paraId="735AB8B3" w14:textId="77777777" w:rsidR="002D35C6" w:rsidRPr="00E247FB" w:rsidRDefault="00497F1F">
      <w:pPr>
        <w:spacing w:after="160" w:line="240" w:lineRule="auto"/>
      </w:pPr>
      <w:r w:rsidRPr="00E247FB">
        <w:t>Auf Anforderung werden die einschlägigen Bescheinigungen, insbesondere Bescheinigungen der Sozialkasse, des Finanzamtes und die Freistellungsbescheinigung nach § 48b EStG, soweit einschlägig, fristgerecht vorgelegt.</w:t>
      </w:r>
    </w:p>
    <w:p w14:paraId="7A6CA24F" w14:textId="77777777" w:rsidR="002D35C6" w:rsidRPr="00E247FB" w:rsidRDefault="00497F1F">
      <w:pPr>
        <w:pStyle w:val="berschrift1"/>
      </w:pPr>
      <w:r w:rsidRPr="00E247FB">
        <w:rPr>
          <w:rFonts w:ascii="Arial" w:eastAsia="Arial" w:hAnsi="Arial"/>
        </w:rPr>
        <w:t>5. Insolvenz / vergleichbare Verfahren / Liquidation</w:t>
      </w:r>
    </w:p>
    <w:p w14:paraId="349BB77F" w14:textId="77777777" w:rsidR="002D35C6" w:rsidRPr="00E247FB" w:rsidRDefault="00497F1F">
      <w:pPr>
        <w:spacing w:after="40" w:line="240" w:lineRule="auto"/>
      </w:pPr>
      <w:r w:rsidRPr="00E247FB">
        <w:t>☐</w:t>
      </w:r>
      <w:r w:rsidRPr="00E247FB">
        <w:t xml:space="preserve"> Ich/Wir bestätige(n), dass sich mein/unser Unternehmen nicht in Insolvenz, einem vergleichbaren gesetzlich geregelten Verfahren oder Liquidation befindet.</w:t>
      </w:r>
    </w:p>
    <w:p w14:paraId="54DB5448" w14:textId="7FA6DE7C" w:rsidR="002D35C6" w:rsidRPr="00E247FB" w:rsidRDefault="00497F1F">
      <w:pPr>
        <w:spacing w:after="40" w:line="240" w:lineRule="auto"/>
      </w:pPr>
      <w:r w:rsidRPr="00E247FB">
        <w:t>☐</w:t>
      </w:r>
      <w:r w:rsidRPr="00E247FB">
        <w:t xml:space="preserve"> </w:t>
      </w:r>
      <w:r w:rsidR="00E247FB">
        <w:t>Es</w:t>
      </w:r>
      <w:r w:rsidR="00E247FB" w:rsidRPr="00E247FB">
        <w:t xml:space="preserve"> </w:t>
      </w:r>
      <w:r w:rsidRPr="00E247FB">
        <w:t>wurde kein Antrag auf Eröffnung eines solchen Verfahrens gestellt oder mangels Masse abgelehnt.</w:t>
      </w:r>
    </w:p>
    <w:p w14:paraId="7D3D437E" w14:textId="77777777" w:rsidR="002D35C6" w:rsidRPr="00E247FB" w:rsidRDefault="00497F1F">
      <w:pPr>
        <w:spacing w:after="40" w:line="240" w:lineRule="auto"/>
      </w:pPr>
      <w:r w:rsidRPr="00E247FB">
        <w:t>☐</w:t>
      </w:r>
      <w:r w:rsidRPr="00E247FB">
        <w:t xml:space="preserve"> Ein rechtskräftig bestätigter Insolvenzplan liegt vor und wird auf Anforderung vorgelegt.  ☐ ja    ☐ nein</w:t>
      </w:r>
    </w:p>
    <w:tbl>
      <w:tblPr>
        <w:tblStyle w:val="Tabellenraster"/>
        <w:tblW w:w="0" w:type="auto"/>
        <w:jc w:val="center"/>
        <w:tblLook w:val="04A0" w:firstRow="1" w:lastRow="0" w:firstColumn="1" w:lastColumn="0" w:noHBand="0" w:noVBand="1"/>
      </w:tblPr>
      <w:tblGrid>
        <w:gridCol w:w="2948"/>
        <w:gridCol w:w="6350"/>
      </w:tblGrid>
      <w:tr w:rsidR="002D35C6" w:rsidRPr="00E247FB" w14:paraId="353515DE" w14:textId="77777777">
        <w:trPr>
          <w:jc w:val="center"/>
        </w:trPr>
        <w:tc>
          <w:tcPr>
            <w:tcW w:w="2948" w:type="dxa"/>
            <w:shd w:val="clear" w:color="auto" w:fill="F7F7F7"/>
          </w:tcPr>
          <w:p w14:paraId="325323D9" w14:textId="3FB22EBD" w:rsidR="002D35C6" w:rsidRPr="00E247FB" w:rsidRDefault="00497F1F">
            <w:r w:rsidRPr="00E247FB">
              <w:rPr>
                <w:sz w:val="19"/>
              </w:rPr>
              <w:lastRenderedPageBreak/>
              <w:t>Erläuterung, falls eine der vorstehenden Erklärungen nicht uneingeschränkt abgegeben werden kann</w:t>
            </w:r>
            <w:r w:rsidR="00E247FB">
              <w:rPr>
                <w:sz w:val="19"/>
              </w:rPr>
              <w:t>.</w:t>
            </w:r>
          </w:p>
        </w:tc>
        <w:tc>
          <w:tcPr>
            <w:tcW w:w="6350" w:type="dxa"/>
          </w:tcPr>
          <w:p w14:paraId="3A93050A" w14:textId="77777777" w:rsidR="002D35C6" w:rsidRPr="00E247FB" w:rsidRDefault="00497F1F">
            <w:r w:rsidRPr="00E247FB">
              <w:rPr>
                <w:sz w:val="19"/>
              </w:rPr>
              <w:br/>
            </w:r>
            <w:r w:rsidRPr="00E247FB">
              <w:rPr>
                <w:sz w:val="19"/>
              </w:rPr>
              <w:br/>
            </w:r>
          </w:p>
        </w:tc>
      </w:tr>
    </w:tbl>
    <w:p w14:paraId="5094B931" w14:textId="77777777" w:rsidR="002D35C6" w:rsidRPr="00E247FB" w:rsidRDefault="002D35C6"/>
    <w:p w14:paraId="74917AF1" w14:textId="77777777" w:rsidR="002D35C6" w:rsidRPr="00E247FB" w:rsidRDefault="00497F1F">
      <w:pPr>
        <w:pStyle w:val="berschrift1"/>
      </w:pPr>
      <w:r w:rsidRPr="00E247FB">
        <w:rPr>
          <w:rFonts w:ascii="Arial" w:eastAsia="Arial" w:hAnsi="Arial"/>
        </w:rPr>
        <w:t>6. Zuverlässigkeit / Ausschlussgründe</w:t>
      </w:r>
    </w:p>
    <w:p w14:paraId="0C267035" w14:textId="77777777" w:rsidR="002D35C6" w:rsidRPr="00E247FB" w:rsidRDefault="00497F1F">
      <w:pPr>
        <w:spacing w:line="240" w:lineRule="auto"/>
      </w:pPr>
      <w:r w:rsidRPr="00E247FB">
        <w:t>Bitte eine der folgenden Erklärungen ankreuzen und gegebenenfalls ergänzen.</w:t>
      </w:r>
    </w:p>
    <w:tbl>
      <w:tblPr>
        <w:tblStyle w:val="Tabellenraster"/>
        <w:tblW w:w="0" w:type="auto"/>
        <w:jc w:val="center"/>
        <w:tblLook w:val="04A0" w:firstRow="1" w:lastRow="0" w:firstColumn="1" w:lastColumn="0" w:noHBand="0" w:noVBand="1"/>
      </w:tblPr>
      <w:tblGrid>
        <w:gridCol w:w="10086"/>
      </w:tblGrid>
      <w:tr w:rsidR="002D35C6" w:rsidRPr="00E247FB" w14:paraId="7C2C239F" w14:textId="77777777">
        <w:trPr>
          <w:cantSplit/>
          <w:jc w:val="center"/>
        </w:trPr>
        <w:tc>
          <w:tcPr>
            <w:tcW w:w="10086" w:type="dxa"/>
            <w:tcBorders>
              <w:top w:val="single" w:sz="6" w:space="0" w:color="BFBFBF"/>
              <w:left w:val="single" w:sz="6" w:space="0" w:color="BFBFBF"/>
              <w:bottom w:val="single" w:sz="6" w:space="0" w:color="BFBFBF"/>
              <w:right w:val="single" w:sz="6" w:space="0" w:color="BFBFBF"/>
            </w:tcBorders>
            <w:shd w:val="clear" w:color="auto" w:fill="F7F7F7"/>
          </w:tcPr>
          <w:p w14:paraId="39AB5016" w14:textId="77777777" w:rsidR="002D35C6" w:rsidRPr="00E247FB" w:rsidRDefault="00497F1F">
            <w:pPr>
              <w:spacing w:after="20" w:line="240" w:lineRule="auto"/>
            </w:pPr>
            <w:r w:rsidRPr="00E247FB">
              <w:rPr>
                <w:sz w:val="19"/>
              </w:rPr>
              <w:t>☐</w:t>
            </w:r>
            <w:r w:rsidRPr="00E247FB">
              <w:rPr>
                <w:sz w:val="19"/>
              </w:rPr>
              <w:t xml:space="preserve"> Für mein/unser Unternehmen liegen keine Ausschlussgründe nach § 6e EU VOB/A bzw. nach den in der Bekanntmachung genannten Ausschlussregelungen vor.</w:t>
            </w:r>
          </w:p>
        </w:tc>
      </w:tr>
      <w:tr w:rsidR="002D35C6" w:rsidRPr="00E247FB" w14:paraId="1E5D8EC2" w14:textId="77777777">
        <w:trPr>
          <w:cantSplit/>
          <w:jc w:val="center"/>
        </w:trPr>
        <w:tc>
          <w:tcPr>
            <w:tcW w:w="10086" w:type="dxa"/>
            <w:tcBorders>
              <w:top w:val="single" w:sz="6" w:space="0" w:color="BFBFBF"/>
              <w:left w:val="single" w:sz="6" w:space="0" w:color="BFBFBF"/>
              <w:bottom w:val="single" w:sz="6" w:space="0" w:color="BFBFBF"/>
              <w:right w:val="single" w:sz="6" w:space="0" w:color="BFBFBF"/>
            </w:tcBorders>
            <w:shd w:val="clear" w:color="auto" w:fill="FFFFFF"/>
          </w:tcPr>
          <w:p w14:paraId="445F7D7A" w14:textId="77777777" w:rsidR="002D35C6" w:rsidRPr="00E247FB" w:rsidRDefault="00497F1F">
            <w:pPr>
              <w:spacing w:after="20" w:line="240" w:lineRule="auto"/>
            </w:pPr>
            <w:r w:rsidRPr="00E247FB">
              <w:rPr>
                <w:sz w:val="19"/>
              </w:rPr>
              <w:t>☐</w:t>
            </w:r>
            <w:r w:rsidRPr="00E247FB">
              <w:rPr>
                <w:sz w:val="19"/>
              </w:rPr>
              <w:t xml:space="preserve"> Für mein/unser Unternehmen liegt ein Ausschlussgrund vor. Nähere Angaben werden nachstehend gemacht.</w:t>
            </w:r>
          </w:p>
        </w:tc>
      </w:tr>
      <w:tr w:rsidR="002D35C6" w:rsidRPr="00E247FB" w14:paraId="0ACEEFD2" w14:textId="77777777">
        <w:trPr>
          <w:cantSplit/>
          <w:jc w:val="center"/>
        </w:trPr>
        <w:tc>
          <w:tcPr>
            <w:tcW w:w="10086" w:type="dxa"/>
            <w:tcBorders>
              <w:top w:val="single" w:sz="6" w:space="0" w:color="BFBFBF"/>
              <w:left w:val="single" w:sz="6" w:space="0" w:color="BFBFBF"/>
              <w:bottom w:val="single" w:sz="6" w:space="0" w:color="BFBFBF"/>
              <w:right w:val="single" w:sz="6" w:space="0" w:color="BFBFBF"/>
            </w:tcBorders>
            <w:shd w:val="clear" w:color="auto" w:fill="FFFFFF"/>
          </w:tcPr>
          <w:p w14:paraId="063A6F5D" w14:textId="77777777" w:rsidR="002D35C6" w:rsidRPr="00E247FB" w:rsidRDefault="00497F1F">
            <w:pPr>
              <w:spacing w:after="20" w:line="240" w:lineRule="auto"/>
            </w:pPr>
            <w:r w:rsidRPr="00E247FB">
              <w:rPr>
                <w:sz w:val="19"/>
              </w:rPr>
              <w:t>☐</w:t>
            </w:r>
            <w:r w:rsidRPr="00E247FB">
              <w:rPr>
                <w:sz w:val="19"/>
              </w:rPr>
              <w:t xml:space="preserve"> Es liegt zwar ein Ausschlussgrund vor; mein/unser Unternehmen hat jedoch Maßnahmen zur Selbstreinigung ergriffen. Die Zuverlässigkeit wurde dadurch wiederhergestellt. Entsprechende Nachweise werden auf Anforderung vorgelegt.</w:t>
            </w:r>
          </w:p>
        </w:tc>
      </w:tr>
    </w:tbl>
    <w:p w14:paraId="3FD30522" w14:textId="77777777" w:rsidR="002D35C6" w:rsidRPr="00E247FB" w:rsidRDefault="002D35C6"/>
    <w:tbl>
      <w:tblPr>
        <w:tblStyle w:val="Tabellenraster"/>
        <w:tblW w:w="0" w:type="auto"/>
        <w:jc w:val="center"/>
        <w:tblLook w:val="04A0" w:firstRow="1" w:lastRow="0" w:firstColumn="1" w:lastColumn="0" w:noHBand="0" w:noVBand="1"/>
      </w:tblPr>
      <w:tblGrid>
        <w:gridCol w:w="2948"/>
        <w:gridCol w:w="6350"/>
      </w:tblGrid>
      <w:tr w:rsidR="002D35C6" w:rsidRPr="00E247FB" w14:paraId="3037F6AA" w14:textId="77777777">
        <w:trPr>
          <w:jc w:val="center"/>
        </w:trPr>
        <w:tc>
          <w:tcPr>
            <w:tcW w:w="2948" w:type="dxa"/>
            <w:shd w:val="clear" w:color="auto" w:fill="F7F7F7"/>
          </w:tcPr>
          <w:p w14:paraId="1D78CBE2" w14:textId="77777777" w:rsidR="002D35C6" w:rsidRPr="00E247FB" w:rsidRDefault="00497F1F">
            <w:r w:rsidRPr="00E247FB">
              <w:rPr>
                <w:sz w:val="19"/>
              </w:rPr>
              <w:t>Nähere Angaben zu Ausschlussgründen / Selbstreinigung, sofern einschlägig</w:t>
            </w:r>
          </w:p>
        </w:tc>
        <w:tc>
          <w:tcPr>
            <w:tcW w:w="6350" w:type="dxa"/>
          </w:tcPr>
          <w:p w14:paraId="3E327179" w14:textId="77777777" w:rsidR="002D35C6" w:rsidRPr="00E247FB" w:rsidRDefault="00497F1F">
            <w:r w:rsidRPr="00E247FB">
              <w:rPr>
                <w:sz w:val="19"/>
              </w:rPr>
              <w:br/>
            </w:r>
            <w:r w:rsidRPr="00E247FB">
              <w:rPr>
                <w:sz w:val="19"/>
              </w:rPr>
              <w:br/>
            </w:r>
          </w:p>
        </w:tc>
      </w:tr>
    </w:tbl>
    <w:p w14:paraId="6DFEAB13" w14:textId="77777777" w:rsidR="002D35C6" w:rsidRPr="00E247FB" w:rsidRDefault="002D35C6"/>
    <w:p w14:paraId="5DF5F781" w14:textId="77777777" w:rsidR="002D35C6" w:rsidRPr="00E247FB" w:rsidRDefault="00497F1F">
      <w:pPr>
        <w:pStyle w:val="berschrift2"/>
      </w:pPr>
      <w:r w:rsidRPr="00E247FB">
        <w:rPr>
          <w:rFonts w:ascii="Arial" w:eastAsia="Arial" w:hAnsi="Arial"/>
        </w:rPr>
        <w:t>Eintragungen im Gewerbezentralregister / relevante Sanktionen</w:t>
      </w:r>
    </w:p>
    <w:p w14:paraId="4024F697" w14:textId="77777777" w:rsidR="002D35C6" w:rsidRPr="00E247FB" w:rsidRDefault="00497F1F">
      <w:pPr>
        <w:spacing w:after="40" w:line="240" w:lineRule="auto"/>
      </w:pPr>
      <w:r w:rsidRPr="00E247FB">
        <w:t>☐</w:t>
      </w:r>
      <w:r w:rsidRPr="00E247FB">
        <w:t xml:space="preserve"> Ich/Wir bestätige(n), dass die gewerberechtliche Zuverlässigkeit meines/unseres Unternehmens gegeben ist.</w:t>
      </w:r>
    </w:p>
    <w:p w14:paraId="6514D9D1" w14:textId="77777777" w:rsidR="002D35C6" w:rsidRPr="00E247FB" w:rsidRDefault="00497F1F">
      <w:pPr>
        <w:spacing w:after="40" w:line="240" w:lineRule="auto"/>
      </w:pPr>
      <w:r w:rsidRPr="00E247FB">
        <w:t>☐</w:t>
      </w:r>
      <w:r w:rsidRPr="00E247FB">
        <w:t xml:space="preserve"> In den letzten zwei Jahren wurden gegen mein/unser Unternehmen keine relevanten Sanktionen verhängt, die zu einem Eintrag im Gewerbezentralregister geführt haben.</w:t>
      </w:r>
    </w:p>
    <w:p w14:paraId="6BF51465" w14:textId="77777777" w:rsidR="002D35C6" w:rsidRPr="00E247FB" w:rsidRDefault="00497F1F">
      <w:pPr>
        <w:spacing w:line="240" w:lineRule="auto"/>
      </w:pPr>
      <w:r w:rsidRPr="00E247FB">
        <w:t>Als relevante Sanktionen gelten insbesondere Freiheitsstrafen von mehr als drei Monaten, Geldstrafen von mehr als 90 Tagessätzen oder Geldbußen von mehr als 2.500 Euro.</w:t>
      </w:r>
    </w:p>
    <w:tbl>
      <w:tblPr>
        <w:tblStyle w:val="Tabellenraster"/>
        <w:tblW w:w="0" w:type="auto"/>
        <w:jc w:val="center"/>
        <w:tblLook w:val="04A0" w:firstRow="1" w:lastRow="0" w:firstColumn="1" w:lastColumn="0" w:noHBand="0" w:noVBand="1"/>
      </w:tblPr>
      <w:tblGrid>
        <w:gridCol w:w="2948"/>
        <w:gridCol w:w="6350"/>
      </w:tblGrid>
      <w:tr w:rsidR="002D35C6" w:rsidRPr="00E247FB" w14:paraId="0C35748E" w14:textId="77777777">
        <w:trPr>
          <w:jc w:val="center"/>
        </w:trPr>
        <w:tc>
          <w:tcPr>
            <w:tcW w:w="2948" w:type="dxa"/>
            <w:shd w:val="clear" w:color="auto" w:fill="F7F7F7"/>
          </w:tcPr>
          <w:p w14:paraId="341C4EFE" w14:textId="77777777" w:rsidR="002D35C6" w:rsidRPr="00E247FB" w:rsidRDefault="00497F1F">
            <w:r w:rsidRPr="00E247FB">
              <w:rPr>
                <w:sz w:val="19"/>
              </w:rPr>
              <w:t>Erläuterung, sofern eine relevante Sanktion oder ein Eintrag vorliegt</w:t>
            </w:r>
          </w:p>
        </w:tc>
        <w:tc>
          <w:tcPr>
            <w:tcW w:w="6350" w:type="dxa"/>
          </w:tcPr>
          <w:p w14:paraId="3D0F3A1E" w14:textId="77777777" w:rsidR="002D35C6" w:rsidRPr="00E247FB" w:rsidRDefault="00497F1F">
            <w:r w:rsidRPr="00E247FB">
              <w:rPr>
                <w:sz w:val="19"/>
              </w:rPr>
              <w:br/>
            </w:r>
            <w:r w:rsidRPr="00E247FB">
              <w:rPr>
                <w:sz w:val="19"/>
              </w:rPr>
              <w:br/>
            </w:r>
          </w:p>
        </w:tc>
      </w:tr>
    </w:tbl>
    <w:p w14:paraId="79C53563" w14:textId="77777777" w:rsidR="002D35C6" w:rsidRPr="00E247FB" w:rsidRDefault="002D35C6"/>
    <w:p w14:paraId="1D9E13F3" w14:textId="77777777" w:rsidR="002D35C6" w:rsidRPr="00E247FB" w:rsidRDefault="00497F1F">
      <w:pPr>
        <w:pStyle w:val="berschrift1"/>
      </w:pPr>
      <w:r w:rsidRPr="00E247FB">
        <w:rPr>
          <w:rFonts w:ascii="Arial" w:eastAsia="Arial" w:hAnsi="Arial"/>
        </w:rPr>
        <w:t>7. Mitgliedschaft bei der Berufsgenossenschaft</w:t>
      </w:r>
    </w:p>
    <w:p w14:paraId="547003DA" w14:textId="77777777" w:rsidR="002D35C6" w:rsidRPr="00E247FB" w:rsidRDefault="00497F1F">
      <w:pPr>
        <w:spacing w:after="40" w:line="240" w:lineRule="auto"/>
      </w:pPr>
      <w:r w:rsidRPr="00E247FB">
        <w:t>☐</w:t>
      </w:r>
      <w:r w:rsidRPr="00E247FB">
        <w:t xml:space="preserve"> Ich bin/Wir sind Mitglied der nachstehend angegebenen Berufsgenossenschaft.</w:t>
      </w:r>
    </w:p>
    <w:tbl>
      <w:tblPr>
        <w:tblStyle w:val="Tabellenraster"/>
        <w:tblW w:w="0" w:type="auto"/>
        <w:jc w:val="center"/>
        <w:tblLook w:val="04A0" w:firstRow="1" w:lastRow="0" w:firstColumn="1" w:lastColumn="0" w:noHBand="0" w:noVBand="1"/>
      </w:tblPr>
      <w:tblGrid>
        <w:gridCol w:w="2957"/>
        <w:gridCol w:w="6577"/>
      </w:tblGrid>
      <w:tr w:rsidR="002D35C6" w:rsidRPr="00E247FB" w14:paraId="4F9358F0" w14:textId="77777777" w:rsidTr="00E247FB">
        <w:trPr>
          <w:trHeight w:val="465"/>
          <w:jc w:val="center"/>
        </w:trPr>
        <w:tc>
          <w:tcPr>
            <w:tcW w:w="2957" w:type="dxa"/>
            <w:shd w:val="clear" w:color="auto" w:fill="F7F7F7"/>
          </w:tcPr>
          <w:p w14:paraId="6850B356" w14:textId="77777777" w:rsidR="002D35C6" w:rsidRPr="00E247FB" w:rsidRDefault="00497F1F">
            <w:r w:rsidRPr="00E247FB">
              <w:rPr>
                <w:sz w:val="19"/>
              </w:rPr>
              <w:t>Berufsgenossenschaft</w:t>
            </w:r>
          </w:p>
        </w:tc>
        <w:tc>
          <w:tcPr>
            <w:tcW w:w="6577" w:type="dxa"/>
          </w:tcPr>
          <w:p w14:paraId="7AFCCEB8" w14:textId="73543E61" w:rsidR="002D35C6" w:rsidRPr="00E247FB" w:rsidRDefault="002D35C6"/>
        </w:tc>
      </w:tr>
      <w:tr w:rsidR="002D35C6" w:rsidRPr="00E247FB" w14:paraId="6DEC4D3D" w14:textId="77777777" w:rsidTr="00E247FB">
        <w:trPr>
          <w:trHeight w:val="465"/>
          <w:jc w:val="center"/>
        </w:trPr>
        <w:tc>
          <w:tcPr>
            <w:tcW w:w="2957" w:type="dxa"/>
            <w:shd w:val="clear" w:color="auto" w:fill="F7F7F7"/>
          </w:tcPr>
          <w:p w14:paraId="62C7BED6" w14:textId="77777777" w:rsidR="002D35C6" w:rsidRPr="00E247FB" w:rsidRDefault="00497F1F">
            <w:r w:rsidRPr="00E247FB">
              <w:rPr>
                <w:sz w:val="19"/>
              </w:rPr>
              <w:t>Mitgliedsnummer</w:t>
            </w:r>
          </w:p>
        </w:tc>
        <w:tc>
          <w:tcPr>
            <w:tcW w:w="6577" w:type="dxa"/>
          </w:tcPr>
          <w:p w14:paraId="23F0F4CE" w14:textId="31B7CD85" w:rsidR="002D35C6" w:rsidRPr="00E247FB" w:rsidRDefault="002D35C6"/>
        </w:tc>
      </w:tr>
    </w:tbl>
    <w:p w14:paraId="1D5C052A" w14:textId="77777777" w:rsidR="002D35C6" w:rsidRPr="00E247FB" w:rsidRDefault="002D35C6"/>
    <w:p w14:paraId="6E3ED43A" w14:textId="77777777" w:rsidR="002D35C6" w:rsidRPr="00E247FB" w:rsidRDefault="00497F1F">
      <w:pPr>
        <w:spacing w:after="160" w:line="240" w:lineRule="auto"/>
      </w:pPr>
      <w:r w:rsidRPr="00E247FB">
        <w:t>Eine qualifizierte Unbedenklichkeitsbescheinigung der Berufsgenossenschaft bzw. des zuständigen Versicherungsträgers wird auf Anforderung vorgelegt.</w:t>
      </w:r>
    </w:p>
    <w:p w14:paraId="7B60A935" w14:textId="77777777" w:rsidR="002D35C6" w:rsidRPr="00E247FB" w:rsidRDefault="00497F1F">
      <w:pPr>
        <w:pStyle w:val="berschrift1"/>
      </w:pPr>
      <w:r w:rsidRPr="00E247FB">
        <w:rPr>
          <w:rFonts w:ascii="Arial" w:eastAsia="Arial" w:hAnsi="Arial"/>
        </w:rPr>
        <w:t>8. Haftpflichtversicherung</w:t>
      </w:r>
    </w:p>
    <w:p w14:paraId="46484513" w14:textId="77777777" w:rsidR="002D35C6" w:rsidRPr="00E247FB" w:rsidRDefault="00497F1F">
      <w:pPr>
        <w:spacing w:after="40" w:line="240" w:lineRule="auto"/>
      </w:pPr>
      <w:r w:rsidRPr="00E247FB">
        <w:t>☐</w:t>
      </w:r>
      <w:r w:rsidRPr="00E247FB">
        <w:t xml:space="preserve"> Ich/Wir bestätige(n), dass mein/unser Unternehmen über eine Haftpflichtversicherung in der in der Bekanntmachung geforderten Höhe verfügt.</w:t>
      </w:r>
    </w:p>
    <w:p w14:paraId="5D8EB641" w14:textId="77777777" w:rsidR="002D35C6" w:rsidRPr="00E247FB" w:rsidRDefault="00497F1F">
      <w:pPr>
        <w:spacing w:after="160" w:line="240" w:lineRule="auto"/>
      </w:pPr>
      <w:r w:rsidRPr="00E247FB">
        <w:t>Sollte mein/unser Unternehmen für den Zuschlag in Betracht kommen, werde ich/werden wir auf Anforderung eine Versicherungsbestätigung des zuständigen Haftpflichtversicherers vorlegen.</w:t>
      </w:r>
    </w:p>
    <w:tbl>
      <w:tblPr>
        <w:tblStyle w:val="Tabellenraster"/>
        <w:tblW w:w="0" w:type="auto"/>
        <w:jc w:val="center"/>
        <w:tblLook w:val="04A0" w:firstRow="1" w:lastRow="0" w:firstColumn="1" w:lastColumn="0" w:noHBand="0" w:noVBand="1"/>
      </w:tblPr>
      <w:tblGrid>
        <w:gridCol w:w="2948"/>
        <w:gridCol w:w="6350"/>
      </w:tblGrid>
      <w:tr w:rsidR="002D35C6" w:rsidRPr="00E247FB" w14:paraId="1ED519D1" w14:textId="77777777">
        <w:trPr>
          <w:jc w:val="center"/>
        </w:trPr>
        <w:tc>
          <w:tcPr>
            <w:tcW w:w="2948" w:type="dxa"/>
            <w:shd w:val="clear" w:color="auto" w:fill="F7F7F7"/>
          </w:tcPr>
          <w:p w14:paraId="46F2B8F9" w14:textId="77777777" w:rsidR="002D35C6" w:rsidRPr="00E247FB" w:rsidRDefault="00497F1F">
            <w:r w:rsidRPr="00E247FB">
              <w:rPr>
                <w:sz w:val="19"/>
              </w:rPr>
              <w:t>Versicherer</w:t>
            </w:r>
          </w:p>
        </w:tc>
        <w:tc>
          <w:tcPr>
            <w:tcW w:w="6350" w:type="dxa"/>
          </w:tcPr>
          <w:p w14:paraId="68AF0EBB" w14:textId="01EA11FE" w:rsidR="002D35C6" w:rsidRPr="00E247FB" w:rsidRDefault="002D35C6"/>
        </w:tc>
      </w:tr>
      <w:tr w:rsidR="002D35C6" w:rsidRPr="00E247FB" w14:paraId="5CED6A25" w14:textId="77777777">
        <w:trPr>
          <w:jc w:val="center"/>
        </w:trPr>
        <w:tc>
          <w:tcPr>
            <w:tcW w:w="2948" w:type="dxa"/>
            <w:shd w:val="clear" w:color="auto" w:fill="F7F7F7"/>
          </w:tcPr>
          <w:p w14:paraId="704C2065" w14:textId="77777777" w:rsidR="002D35C6" w:rsidRPr="00E247FB" w:rsidRDefault="00497F1F">
            <w:r w:rsidRPr="00E247FB">
              <w:rPr>
                <w:sz w:val="19"/>
              </w:rPr>
              <w:t>Versicherungsschein-/Vertragsnummer</w:t>
            </w:r>
          </w:p>
        </w:tc>
        <w:tc>
          <w:tcPr>
            <w:tcW w:w="6350" w:type="dxa"/>
          </w:tcPr>
          <w:p w14:paraId="3383A8BF" w14:textId="0BC0EF67" w:rsidR="002D35C6" w:rsidRPr="00E247FB" w:rsidRDefault="002D35C6"/>
        </w:tc>
      </w:tr>
      <w:tr w:rsidR="002D35C6" w:rsidRPr="00E247FB" w14:paraId="76C39347" w14:textId="77777777">
        <w:trPr>
          <w:jc w:val="center"/>
        </w:trPr>
        <w:tc>
          <w:tcPr>
            <w:tcW w:w="2948" w:type="dxa"/>
            <w:shd w:val="clear" w:color="auto" w:fill="F7F7F7"/>
          </w:tcPr>
          <w:p w14:paraId="1B0E0794" w14:textId="77777777" w:rsidR="002D35C6" w:rsidRPr="00E247FB" w:rsidRDefault="00497F1F">
            <w:r w:rsidRPr="00E247FB">
              <w:rPr>
                <w:sz w:val="19"/>
              </w:rPr>
              <w:lastRenderedPageBreak/>
              <w:t>Deckungssumme Personen-/Sachschäden</w:t>
            </w:r>
          </w:p>
        </w:tc>
        <w:tc>
          <w:tcPr>
            <w:tcW w:w="6350" w:type="dxa"/>
          </w:tcPr>
          <w:p w14:paraId="04456F18" w14:textId="03AD09C2" w:rsidR="002D35C6" w:rsidRPr="00E247FB" w:rsidRDefault="002D35C6"/>
        </w:tc>
      </w:tr>
      <w:tr w:rsidR="002D35C6" w:rsidRPr="00E247FB" w14:paraId="7E317734" w14:textId="77777777">
        <w:trPr>
          <w:jc w:val="center"/>
        </w:trPr>
        <w:tc>
          <w:tcPr>
            <w:tcW w:w="2948" w:type="dxa"/>
            <w:shd w:val="clear" w:color="auto" w:fill="F7F7F7"/>
          </w:tcPr>
          <w:p w14:paraId="47F60766" w14:textId="77777777" w:rsidR="002D35C6" w:rsidRPr="00E247FB" w:rsidRDefault="00497F1F">
            <w:r w:rsidRPr="00E247FB">
              <w:rPr>
                <w:sz w:val="19"/>
              </w:rPr>
              <w:t>Deckungssumme Vermögensschäden, falls gefordert</w:t>
            </w:r>
          </w:p>
        </w:tc>
        <w:tc>
          <w:tcPr>
            <w:tcW w:w="6350" w:type="dxa"/>
          </w:tcPr>
          <w:p w14:paraId="4486B097" w14:textId="205BF896" w:rsidR="002D35C6" w:rsidRPr="00E247FB" w:rsidRDefault="002D35C6"/>
        </w:tc>
      </w:tr>
    </w:tbl>
    <w:p w14:paraId="4AB70ABD" w14:textId="77777777" w:rsidR="002D35C6" w:rsidRDefault="002D35C6"/>
    <w:p w14:paraId="0A6D4BC0" w14:textId="77777777" w:rsidR="0017660C" w:rsidRPr="00E247FB" w:rsidRDefault="0017660C"/>
    <w:p w14:paraId="6B23D072" w14:textId="77777777" w:rsidR="002D35C6" w:rsidRPr="00E247FB" w:rsidRDefault="00497F1F">
      <w:pPr>
        <w:pStyle w:val="berschrift1"/>
      </w:pPr>
      <w:r w:rsidRPr="00E247FB">
        <w:rPr>
          <w:rFonts w:ascii="Arial" w:eastAsia="Arial" w:hAnsi="Arial"/>
        </w:rPr>
        <w:t>9. Vorlage von Nachweisen / Folgen unvollständiger Unterlagen</w:t>
      </w:r>
    </w:p>
    <w:p w14:paraId="580092CF" w14:textId="77777777" w:rsidR="002D35C6" w:rsidRDefault="00497F1F">
      <w:pPr>
        <w:spacing w:after="160" w:line="240" w:lineRule="auto"/>
      </w:pPr>
      <w:r w:rsidRPr="00E247FB">
        <w:t>Mir/Uns ist bekannt, dass die zu den Eigenerklärungen geforderten Bestätigungen und Nachweise auf gesondertes Verlangen der Vergabestelle innerhalb der gesetzten angemessenen Frist vorzulegen sind. Werden die Unterlagen nicht vollständig und fristgerecht vorgelegt, kann der Teilnahmeantrag bzw. das Angebot nach Maßgabe der vergaberechtlichen Vorschriften ausgeschlossen werden.</w:t>
      </w:r>
    </w:p>
    <w:p w14:paraId="5E809611" w14:textId="77777777" w:rsidR="0017660C" w:rsidRPr="00E247FB" w:rsidRDefault="0017660C">
      <w:pPr>
        <w:spacing w:after="160" w:line="240" w:lineRule="auto"/>
      </w:pPr>
    </w:p>
    <w:tbl>
      <w:tblPr>
        <w:tblW w:w="0" w:type="auto"/>
        <w:jc w:val="center"/>
        <w:tblLook w:val="04A0" w:firstRow="1" w:lastRow="0" w:firstColumn="1" w:lastColumn="0" w:noHBand="0" w:noVBand="1"/>
      </w:tblPr>
      <w:tblGrid>
        <w:gridCol w:w="10086"/>
      </w:tblGrid>
      <w:tr w:rsidR="002D35C6" w:rsidRPr="00E247FB" w14:paraId="40C0C179" w14:textId="77777777">
        <w:trPr>
          <w:jc w:val="center"/>
        </w:trPr>
        <w:tc>
          <w:tcPr>
            <w:tcW w:w="10086" w:type="dxa"/>
            <w:tcBorders>
              <w:top w:val="single" w:sz="8" w:space="0" w:color="7F9DB9"/>
              <w:left w:val="single" w:sz="8" w:space="0" w:color="7F9DB9"/>
              <w:bottom w:val="single" w:sz="8" w:space="0" w:color="7F9DB9"/>
              <w:right w:val="single" w:sz="8" w:space="0" w:color="7F9DB9"/>
            </w:tcBorders>
            <w:shd w:val="clear" w:color="auto" w:fill="F3F6FA"/>
          </w:tcPr>
          <w:p w14:paraId="534883EA" w14:textId="1741FE19" w:rsidR="002D35C6" w:rsidRPr="00E247FB" w:rsidRDefault="00497F1F">
            <w:pPr>
              <w:spacing w:after="60" w:line="240" w:lineRule="auto"/>
            </w:pPr>
            <w:r w:rsidRPr="00E247FB">
              <w:br w:type="page"/>
            </w:r>
            <w:r w:rsidRPr="00E247FB">
              <w:rPr>
                <w:b/>
                <w:sz w:val="21"/>
              </w:rPr>
              <w:t>Hinweis zur elektronischen Abgabe</w:t>
            </w:r>
          </w:p>
          <w:p w14:paraId="1FF979C2" w14:textId="73355FD7" w:rsidR="002D35C6" w:rsidRPr="00E247FB" w:rsidRDefault="00497F1F">
            <w:pPr>
              <w:spacing w:after="20" w:line="240" w:lineRule="auto"/>
            </w:pPr>
            <w:r w:rsidRPr="00E247FB">
              <w:rPr>
                <w:sz w:val="19"/>
              </w:rPr>
              <w:t>Bei elektronischer Angebots- oder Teilnahmeantragsabgabe gilt dieses Formular als Bestandteil der elektronisch eingereichten Unterlagen. Eine gesonderte handschriftliche Unterzeichnung ist nur erforderlich, wenn die Vergabestelle dies ausdrücklich verlangt.</w:t>
            </w:r>
            <w:r w:rsidR="006F67CC">
              <w:rPr>
                <w:sz w:val="19"/>
              </w:rPr>
              <w:t xml:space="preserve"> </w:t>
            </w:r>
            <w:r w:rsidR="006F67CC">
              <w:t>Mit der elektronischen Abgabe des Teilnahmeantrages/Angebotes gilt auch dieses Dokument als unterschrieben.</w:t>
            </w:r>
          </w:p>
        </w:tc>
      </w:tr>
    </w:tbl>
    <w:p w14:paraId="0D06E257" w14:textId="77777777" w:rsidR="00410B1A" w:rsidRDefault="00410B1A"/>
    <w:sectPr w:rsidR="00410B1A">
      <w:headerReference w:type="default" r:id="rId8"/>
      <w:footerReference w:type="default" r:id="rId9"/>
      <w:pgSz w:w="12240" w:h="15840"/>
      <w:pgMar w:top="964" w:right="1077" w:bottom="907" w:left="1077"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FF95E" w14:textId="77777777" w:rsidR="00497F1F" w:rsidRPr="00E247FB" w:rsidRDefault="00497F1F">
      <w:pPr>
        <w:spacing w:after="0" w:line="240" w:lineRule="auto"/>
      </w:pPr>
      <w:r w:rsidRPr="00E247FB">
        <w:separator/>
      </w:r>
    </w:p>
  </w:endnote>
  <w:endnote w:type="continuationSeparator" w:id="0">
    <w:p w14:paraId="21726BC7" w14:textId="77777777" w:rsidR="00497F1F" w:rsidRPr="00E247FB" w:rsidRDefault="00497F1F">
      <w:pPr>
        <w:spacing w:after="0" w:line="240" w:lineRule="auto"/>
      </w:pPr>
      <w:r w:rsidRPr="00E247F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829C6" w14:textId="58985965" w:rsidR="002D35C6" w:rsidRPr="00E247FB" w:rsidRDefault="00497F1F">
    <w:pPr>
      <w:pStyle w:val="Fuzeile"/>
      <w:jc w:val="center"/>
    </w:pPr>
    <w:r w:rsidRPr="00E247FB">
      <w:rPr>
        <w:color w:val="606060"/>
        <w:sz w:val="16"/>
      </w:rPr>
      <w:t xml:space="preserve">Seite </w:t>
    </w:r>
    <w:r w:rsidRPr="00E247FB">
      <w:fldChar w:fldCharType="begin"/>
    </w:r>
    <w:r w:rsidRPr="00E247FB">
      <w:instrText>PAGE</w:instrText>
    </w:r>
    <w:r w:rsidRPr="00E247FB">
      <w:fldChar w:fldCharType="separate"/>
    </w:r>
    <w:r w:rsidR="00E247FB" w:rsidRPr="00E247FB">
      <w:t>1</w:t>
    </w:r>
    <w:r w:rsidRPr="00E247F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D6C75" w14:textId="77777777" w:rsidR="00497F1F" w:rsidRPr="00E247FB" w:rsidRDefault="00497F1F">
      <w:pPr>
        <w:spacing w:after="0" w:line="240" w:lineRule="auto"/>
      </w:pPr>
      <w:r w:rsidRPr="00E247FB">
        <w:separator/>
      </w:r>
    </w:p>
  </w:footnote>
  <w:footnote w:type="continuationSeparator" w:id="0">
    <w:p w14:paraId="7DE9210F" w14:textId="77777777" w:rsidR="00497F1F" w:rsidRPr="00E247FB" w:rsidRDefault="00497F1F">
      <w:pPr>
        <w:spacing w:after="0" w:line="240" w:lineRule="auto"/>
      </w:pPr>
      <w:r w:rsidRPr="00E247F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BB56F" w14:textId="67AA6802" w:rsidR="002D35C6" w:rsidRPr="00E247FB" w:rsidRDefault="002D35C6">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2006544149">
    <w:abstractNumId w:val="8"/>
  </w:num>
  <w:num w:numId="2" w16cid:durableId="580336779">
    <w:abstractNumId w:val="6"/>
  </w:num>
  <w:num w:numId="3" w16cid:durableId="861166988">
    <w:abstractNumId w:val="5"/>
  </w:num>
  <w:num w:numId="4" w16cid:durableId="1398866133">
    <w:abstractNumId w:val="4"/>
  </w:num>
  <w:num w:numId="5" w16cid:durableId="200171214">
    <w:abstractNumId w:val="7"/>
  </w:num>
  <w:num w:numId="6" w16cid:durableId="285239953">
    <w:abstractNumId w:val="3"/>
  </w:num>
  <w:num w:numId="7" w16cid:durableId="1310552932">
    <w:abstractNumId w:val="2"/>
  </w:num>
  <w:num w:numId="8" w16cid:durableId="1351761425">
    <w:abstractNumId w:val="1"/>
  </w:num>
  <w:num w:numId="9" w16cid:durableId="561908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7660C"/>
    <w:rsid w:val="0029639D"/>
    <w:rsid w:val="002D35C6"/>
    <w:rsid w:val="00326F90"/>
    <w:rsid w:val="003E7D6B"/>
    <w:rsid w:val="00410B1A"/>
    <w:rsid w:val="00497F1F"/>
    <w:rsid w:val="006F67CC"/>
    <w:rsid w:val="00912C64"/>
    <w:rsid w:val="00AA1D8D"/>
    <w:rsid w:val="00B47730"/>
    <w:rsid w:val="00CB0664"/>
    <w:rsid w:val="00E247FB"/>
    <w:rsid w:val="00EF3B2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333E55"/>
  <w14:defaultImageDpi w14:val="330"/>
  <w15:docId w15:val="{0B7C1840-1840-40B7-A3D8-D108008E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660C"/>
    <w:pPr>
      <w:spacing w:after="80" w:line="252" w:lineRule="auto"/>
    </w:pPr>
    <w:rPr>
      <w:rFonts w:ascii="Arial" w:eastAsia="Arial" w:hAnsi="Arial"/>
      <w:sz w:val="20"/>
      <w:lang w:val="de-DE"/>
    </w:rPr>
  </w:style>
  <w:style w:type="paragraph" w:styleId="berschrift1">
    <w:name w:val="heading 1"/>
    <w:basedOn w:val="Standard"/>
    <w:next w:val="Standard"/>
    <w:link w:val="berschrift1Zchn"/>
    <w:uiPriority w:val="9"/>
    <w:qFormat/>
    <w:rsid w:val="006F67CC"/>
    <w:pPr>
      <w:keepNext/>
      <w:keepLines/>
      <w:spacing w:before="240" w:after="120"/>
      <w:outlineLvl w:val="0"/>
    </w:pPr>
    <w:rPr>
      <w:rFonts w:asciiTheme="majorHAnsi" w:eastAsiaTheme="majorEastAsia" w:hAnsiTheme="majorHAnsi" w:cstheme="majorBidi"/>
      <w:b/>
      <w:bCs/>
      <w:sz w:val="26"/>
      <w:szCs w:val="28"/>
    </w:rPr>
  </w:style>
  <w:style w:type="paragraph" w:styleId="berschrift2">
    <w:name w:val="heading 2"/>
    <w:basedOn w:val="Standard"/>
    <w:next w:val="Standard"/>
    <w:link w:val="berschrift2Zchn"/>
    <w:uiPriority w:val="9"/>
    <w:unhideWhenUsed/>
    <w:qFormat/>
    <w:rsid w:val="00FC693F"/>
    <w:pPr>
      <w:keepNext/>
      <w:keepLines/>
      <w:spacing w:before="160"/>
      <w:outlineLvl w:val="1"/>
    </w:pPr>
    <w:rPr>
      <w:rFonts w:asciiTheme="majorHAnsi" w:eastAsiaTheme="majorEastAsia" w:hAnsiTheme="majorHAnsi" w:cstheme="majorBidi"/>
      <w:b/>
      <w:bCs/>
      <w:color w:val="404040"/>
      <w:sz w:val="22"/>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6F67CC"/>
    <w:rPr>
      <w:rFonts w:asciiTheme="majorHAnsi" w:eastAsiaTheme="majorEastAsia" w:hAnsiTheme="majorHAnsi" w:cstheme="majorBidi"/>
      <w:b/>
      <w:bCs/>
      <w:sz w:val="26"/>
      <w:szCs w:val="28"/>
      <w:lang w:val="de-DE"/>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1102</Words>
  <Characters>6949</Characters>
  <Application>Microsoft Office Word</Application>
  <DocSecurity>0</DocSecurity>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Formblatt 124 – Eigenerklärung zur Eignung – Kanzleifassung</vt:lpstr>
      <vt:lpstr/>
    </vt:vector>
  </TitlesOfParts>
  <Manager/>
  <Company/>
  <LinksUpToDate>false</LinksUpToDate>
  <CharactersWithSpaces>8035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124 – Eigenerklärung zur Eignung – Kanzleifassung</dc:title>
  <dc:subject>Vereinfachtes Formular zur Eigenerklärung der Eignung in Vergabeverfahren</dc:subject>
  <dc:creator/>
  <cp:keywords>Formblatt 124, Eigenerklärung, VOB/A, Eignung, Vergabeverfahren</cp:keywords>
  <dc:description>Erstellt als überarbeitete Kanzleifassung auf Grundlage des bereitgestellten Formblatts 124.</dc:description>
  <cp:lastModifiedBy>Nils Schidlowski</cp:lastModifiedBy>
  <cp:revision>4</cp:revision>
  <dcterms:created xsi:type="dcterms:W3CDTF">2013-12-23T23:15:00Z</dcterms:created>
  <dcterms:modified xsi:type="dcterms:W3CDTF">2026-06-17T08:48:00Z</dcterms:modified>
  <cp:category/>
</cp:coreProperties>
</file>